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DF580" w14:textId="77777777" w:rsidR="005D29FF" w:rsidRDefault="005D29FF" w:rsidP="006544D2">
      <w:pPr>
        <w:tabs>
          <w:tab w:val="left" w:pos="284"/>
        </w:tabs>
        <w:suppressAutoHyphens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14:paraId="768FE7EB" w14:textId="77777777" w:rsidR="00BB4F33" w:rsidRDefault="00BB4F33" w:rsidP="00BB4F33">
      <w:pPr>
        <w:keepNext/>
        <w:ind w:left="567" w:hanging="567"/>
        <w:jc w:val="center"/>
        <w:outlineLvl w:val="0"/>
        <w:rPr>
          <w:rFonts w:ascii="Verdana" w:hAnsi="Verdana" w:cs="Arial"/>
          <w:b/>
          <w:sz w:val="20"/>
          <w:szCs w:val="20"/>
        </w:rPr>
      </w:pPr>
    </w:p>
    <w:p w14:paraId="09C119F6" w14:textId="77777777" w:rsidR="00BB4F33" w:rsidRDefault="00BB4F33" w:rsidP="00BB4F33">
      <w:pPr>
        <w:keepNext/>
        <w:ind w:left="567" w:hanging="567"/>
        <w:jc w:val="center"/>
        <w:outlineLvl w:val="0"/>
        <w:rPr>
          <w:rFonts w:ascii="Verdana" w:hAnsi="Verdana" w:cs="Arial"/>
          <w:b/>
          <w:sz w:val="20"/>
          <w:szCs w:val="20"/>
        </w:rPr>
      </w:pPr>
      <w:r w:rsidRPr="00BB4F33">
        <w:rPr>
          <w:rFonts w:ascii="Verdana" w:hAnsi="Verdana" w:cs="Arial"/>
          <w:b/>
          <w:sz w:val="20"/>
          <w:szCs w:val="20"/>
        </w:rPr>
        <w:t>UMOWA NR .............</w:t>
      </w:r>
    </w:p>
    <w:p w14:paraId="500DA1F2" w14:textId="77777777" w:rsidR="008C00C8" w:rsidRPr="00BB4F33" w:rsidRDefault="008C00C8" w:rsidP="00BB4F33">
      <w:pPr>
        <w:keepNext/>
        <w:ind w:left="567" w:hanging="567"/>
        <w:jc w:val="center"/>
        <w:outlineLvl w:val="0"/>
        <w:rPr>
          <w:rFonts w:ascii="Verdana" w:hAnsi="Verdana" w:cs="Arial"/>
          <w:b/>
          <w:sz w:val="20"/>
          <w:szCs w:val="20"/>
        </w:rPr>
      </w:pPr>
    </w:p>
    <w:p w14:paraId="360AA7DE" w14:textId="77777777" w:rsidR="00BB4F33" w:rsidRPr="00BB4F33" w:rsidRDefault="00BB4F33" w:rsidP="004631F9">
      <w:pPr>
        <w:jc w:val="both"/>
        <w:rPr>
          <w:rFonts w:ascii="Verdana" w:hAnsi="Verdana" w:cs="Arial"/>
          <w:sz w:val="20"/>
          <w:szCs w:val="20"/>
        </w:rPr>
      </w:pPr>
    </w:p>
    <w:p w14:paraId="51D6B927" w14:textId="6F9A10E3" w:rsidR="00BB4F33" w:rsidRPr="00BB4F33" w:rsidRDefault="00BB4F33" w:rsidP="004631F9">
      <w:pPr>
        <w:spacing w:after="60"/>
        <w:ind w:right="-19"/>
        <w:jc w:val="both"/>
        <w:rPr>
          <w:rFonts w:ascii="Verdana" w:hAnsi="Verdana" w:cs="Arial"/>
          <w:sz w:val="20"/>
          <w:szCs w:val="20"/>
        </w:rPr>
      </w:pPr>
      <w:r w:rsidRPr="00BB4F33">
        <w:rPr>
          <w:rFonts w:ascii="Verdana" w:hAnsi="Verdana" w:cs="Arial"/>
          <w:sz w:val="20"/>
          <w:szCs w:val="20"/>
        </w:rPr>
        <w:t>Niniejsza Umowa zawarta zo</w:t>
      </w:r>
      <w:r w:rsidR="00E04BF3">
        <w:rPr>
          <w:rFonts w:ascii="Verdana" w:hAnsi="Verdana" w:cs="Arial"/>
          <w:sz w:val="20"/>
          <w:szCs w:val="20"/>
        </w:rPr>
        <w:t>stała w dniu .............. 202</w:t>
      </w:r>
      <w:r w:rsidR="00423873">
        <w:rPr>
          <w:rFonts w:ascii="Verdana" w:hAnsi="Verdana" w:cs="Arial"/>
          <w:sz w:val="20"/>
          <w:szCs w:val="20"/>
        </w:rPr>
        <w:t>6</w:t>
      </w:r>
      <w:r w:rsidRPr="00BB4F33">
        <w:rPr>
          <w:rFonts w:ascii="Verdana" w:hAnsi="Verdana" w:cs="Arial"/>
          <w:sz w:val="20"/>
          <w:szCs w:val="20"/>
        </w:rPr>
        <w:t xml:space="preserve"> roku, w Warszawie pomiędzy:</w:t>
      </w:r>
    </w:p>
    <w:p w14:paraId="3589EE47" w14:textId="77777777" w:rsidR="00BB4F33" w:rsidRPr="00BB4F33" w:rsidRDefault="00BB4F33" w:rsidP="004631F9">
      <w:pPr>
        <w:spacing w:after="60"/>
        <w:ind w:right="-19"/>
        <w:jc w:val="both"/>
        <w:rPr>
          <w:rFonts w:ascii="Verdana" w:hAnsi="Verdana" w:cs="Arial"/>
          <w:sz w:val="20"/>
          <w:szCs w:val="20"/>
        </w:rPr>
      </w:pPr>
      <w:r w:rsidRPr="00BB4F33">
        <w:rPr>
          <w:rFonts w:ascii="Verdana" w:hAnsi="Verdana" w:cs="Arial"/>
          <w:sz w:val="20"/>
          <w:szCs w:val="20"/>
        </w:rPr>
        <w:t>Skarbem Państwa – Generalnym Dyrektorem Dróg Krajowych i Autostrad, Warszawa ul. Wronia 53, reprezentowanym przez pełnomocników:</w:t>
      </w:r>
    </w:p>
    <w:p w14:paraId="0786DCDC" w14:textId="77777777" w:rsidR="008C00C8" w:rsidRDefault="008C00C8" w:rsidP="00BB4F33">
      <w:pPr>
        <w:spacing w:after="60"/>
        <w:ind w:right="-19"/>
        <w:jc w:val="both"/>
        <w:rPr>
          <w:rFonts w:ascii="Verdana" w:hAnsi="Verdana" w:cs="Arial"/>
          <w:sz w:val="20"/>
          <w:szCs w:val="20"/>
        </w:rPr>
      </w:pPr>
    </w:p>
    <w:p w14:paraId="5BD386D6" w14:textId="77777777" w:rsidR="00BB4F33" w:rsidRPr="00BB4F33" w:rsidRDefault="00BB4F33" w:rsidP="00BB4F33">
      <w:pPr>
        <w:spacing w:after="60"/>
        <w:ind w:right="-19"/>
        <w:jc w:val="both"/>
        <w:rPr>
          <w:rFonts w:ascii="Verdana" w:hAnsi="Verdana" w:cs="Arial"/>
          <w:sz w:val="20"/>
          <w:szCs w:val="20"/>
        </w:rPr>
      </w:pPr>
      <w:r w:rsidRPr="00BB4F33">
        <w:rPr>
          <w:rFonts w:ascii="Verdana" w:hAnsi="Verdana" w:cs="Arial"/>
          <w:sz w:val="20"/>
          <w:szCs w:val="20"/>
        </w:rPr>
        <w:t>...............................................</w:t>
      </w:r>
      <w:r w:rsidRPr="00BB4F33">
        <w:rPr>
          <w:rFonts w:ascii="Verdana" w:hAnsi="Verdana" w:cs="Arial"/>
          <w:sz w:val="20"/>
          <w:szCs w:val="20"/>
        </w:rPr>
        <w:tab/>
      </w:r>
      <w:r w:rsidRPr="00BB4F33">
        <w:rPr>
          <w:rFonts w:ascii="Verdana" w:hAnsi="Verdana" w:cs="Arial"/>
          <w:sz w:val="20"/>
          <w:szCs w:val="20"/>
        </w:rPr>
        <w:tab/>
        <w:t>...............................................</w:t>
      </w:r>
    </w:p>
    <w:p w14:paraId="5CE8B24E" w14:textId="77777777" w:rsidR="008C00C8" w:rsidRDefault="008C00C8" w:rsidP="00BB4F33">
      <w:pPr>
        <w:spacing w:after="60"/>
        <w:ind w:right="-19"/>
        <w:jc w:val="both"/>
        <w:rPr>
          <w:rFonts w:ascii="Verdana" w:hAnsi="Verdana" w:cs="Arial"/>
          <w:sz w:val="20"/>
          <w:szCs w:val="20"/>
        </w:rPr>
      </w:pPr>
    </w:p>
    <w:p w14:paraId="660D501F" w14:textId="77777777" w:rsidR="00BB4F33" w:rsidRPr="00BB4F33" w:rsidRDefault="00BB4F33" w:rsidP="00BB4F33">
      <w:pPr>
        <w:spacing w:after="60"/>
        <w:ind w:right="-19"/>
        <w:jc w:val="both"/>
        <w:rPr>
          <w:rFonts w:ascii="Verdana" w:hAnsi="Verdana" w:cs="Arial"/>
          <w:sz w:val="20"/>
          <w:szCs w:val="20"/>
        </w:rPr>
      </w:pPr>
      <w:r w:rsidRPr="00BB4F33">
        <w:rPr>
          <w:rFonts w:ascii="Verdana" w:hAnsi="Verdana" w:cs="Arial"/>
          <w:sz w:val="20"/>
          <w:szCs w:val="20"/>
        </w:rPr>
        <w:t>...............................................</w:t>
      </w:r>
      <w:r w:rsidRPr="00BB4F33">
        <w:rPr>
          <w:rFonts w:ascii="Verdana" w:hAnsi="Verdana" w:cs="Arial"/>
          <w:sz w:val="20"/>
          <w:szCs w:val="20"/>
        </w:rPr>
        <w:tab/>
      </w:r>
      <w:r w:rsidRPr="00BB4F33">
        <w:rPr>
          <w:rFonts w:ascii="Verdana" w:hAnsi="Verdana" w:cs="Arial"/>
          <w:sz w:val="20"/>
          <w:szCs w:val="20"/>
        </w:rPr>
        <w:tab/>
        <w:t>...............................................</w:t>
      </w:r>
    </w:p>
    <w:p w14:paraId="27C7A3C8" w14:textId="1B6F6285" w:rsidR="00BB4F33" w:rsidRPr="00BB4F33" w:rsidRDefault="00BB4F33" w:rsidP="00BB4F33">
      <w:pPr>
        <w:spacing w:after="60"/>
        <w:ind w:right="-19"/>
        <w:jc w:val="both"/>
        <w:rPr>
          <w:rFonts w:ascii="Verdana" w:hAnsi="Verdana" w:cs="Arial"/>
          <w:sz w:val="20"/>
          <w:szCs w:val="20"/>
        </w:rPr>
      </w:pPr>
      <w:r w:rsidRPr="00BB4F33">
        <w:rPr>
          <w:rFonts w:ascii="Verdana" w:hAnsi="Verdana" w:cs="Arial"/>
          <w:sz w:val="20"/>
          <w:szCs w:val="20"/>
        </w:rPr>
        <w:t>Oddziału Generalnej Dyrekcji Dróg Krajowych i Autostrad w Warszawie ul. Mińska 25,</w:t>
      </w:r>
      <w:r w:rsidR="00423873" w:rsidRPr="00423873">
        <w:rPr>
          <w:rFonts w:ascii="Verdana" w:hAnsi="Verdana" w:cs="Arial"/>
          <w:sz w:val="20"/>
          <w:szCs w:val="20"/>
        </w:rPr>
        <w:t xml:space="preserve"> </w:t>
      </w:r>
      <w:proofErr w:type="gramStart"/>
      <w:r w:rsidR="00423873">
        <w:rPr>
          <w:rFonts w:ascii="Verdana" w:hAnsi="Verdana" w:cs="Arial"/>
          <w:sz w:val="20"/>
          <w:szCs w:val="20"/>
        </w:rPr>
        <w:t>NIP</w:t>
      </w:r>
      <w:r w:rsidR="005D5D06">
        <w:rPr>
          <w:rFonts w:ascii="Verdana" w:hAnsi="Verdana" w:cs="Arial"/>
          <w:sz w:val="20"/>
          <w:szCs w:val="20"/>
        </w:rPr>
        <w:t>:</w:t>
      </w:r>
      <w:r w:rsidR="00423873">
        <w:rPr>
          <w:rFonts w:ascii="Verdana" w:hAnsi="Verdana" w:cs="Arial"/>
          <w:sz w:val="20"/>
          <w:szCs w:val="20"/>
        </w:rPr>
        <w:t xml:space="preserve"> </w:t>
      </w:r>
      <w:r w:rsidR="005D5D06">
        <w:rPr>
          <w:rFonts w:ascii="Verdana" w:hAnsi="Verdana" w:cs="Arial"/>
          <w:sz w:val="20"/>
          <w:szCs w:val="20"/>
        </w:rPr>
        <w:t xml:space="preserve">  </w:t>
      </w:r>
      <w:proofErr w:type="gramEnd"/>
      <w:r w:rsidR="005D5D06">
        <w:rPr>
          <w:rFonts w:ascii="Verdana" w:hAnsi="Verdana" w:cs="Arial"/>
          <w:sz w:val="20"/>
          <w:szCs w:val="20"/>
        </w:rPr>
        <w:t xml:space="preserve">                </w:t>
      </w:r>
      <w:r w:rsidR="00423873">
        <w:rPr>
          <w:rFonts w:ascii="Verdana" w:hAnsi="Verdana" w:cs="Arial"/>
          <w:sz w:val="20"/>
          <w:szCs w:val="20"/>
        </w:rPr>
        <w:t>113-20-97-244, REGON 017511575-00108,</w:t>
      </w:r>
      <w:r w:rsidRPr="00BB4F33">
        <w:rPr>
          <w:rFonts w:ascii="Verdana" w:hAnsi="Verdana" w:cs="Arial"/>
          <w:sz w:val="20"/>
          <w:szCs w:val="20"/>
        </w:rPr>
        <w:t xml:space="preserve"> w dalszej treści umowy zwanej </w:t>
      </w:r>
      <w:r w:rsidR="00423873">
        <w:rPr>
          <w:rFonts w:ascii="Verdana" w:hAnsi="Verdana" w:cs="Arial"/>
          <w:sz w:val="20"/>
          <w:szCs w:val="20"/>
        </w:rPr>
        <w:t>„</w:t>
      </w:r>
      <w:r w:rsidRPr="00BB4F33">
        <w:rPr>
          <w:rFonts w:ascii="Verdana" w:hAnsi="Verdana" w:cs="Arial"/>
          <w:sz w:val="20"/>
          <w:szCs w:val="20"/>
        </w:rPr>
        <w:t>Zamawiającym</w:t>
      </w:r>
      <w:r w:rsidR="00423873">
        <w:rPr>
          <w:rFonts w:ascii="Verdana" w:hAnsi="Verdana" w:cs="Arial"/>
          <w:sz w:val="20"/>
          <w:szCs w:val="20"/>
        </w:rPr>
        <w:t>”</w:t>
      </w:r>
      <w:r w:rsidRPr="00BB4F33">
        <w:rPr>
          <w:rFonts w:ascii="Verdana" w:hAnsi="Verdana" w:cs="Arial"/>
          <w:sz w:val="20"/>
          <w:szCs w:val="20"/>
        </w:rPr>
        <w:t>,</w:t>
      </w:r>
      <w:r w:rsidR="009705A6">
        <w:rPr>
          <w:rFonts w:ascii="Verdana" w:hAnsi="Verdana" w:cs="Arial"/>
          <w:sz w:val="20"/>
          <w:szCs w:val="20"/>
        </w:rPr>
        <w:t xml:space="preserve"> </w:t>
      </w:r>
    </w:p>
    <w:p w14:paraId="30E3066D" w14:textId="77777777" w:rsidR="00BB4F33" w:rsidRPr="00BB4F33" w:rsidRDefault="00BB4F33" w:rsidP="00BB4F33">
      <w:pPr>
        <w:jc w:val="both"/>
        <w:rPr>
          <w:rFonts w:ascii="Verdana" w:hAnsi="Verdana" w:cs="Arial"/>
          <w:sz w:val="20"/>
          <w:szCs w:val="20"/>
        </w:rPr>
      </w:pPr>
    </w:p>
    <w:p w14:paraId="2A42EF41" w14:textId="77777777" w:rsidR="00423873" w:rsidRDefault="00423873" w:rsidP="00423873">
      <w:pPr>
        <w:suppressAutoHyphens/>
        <w:spacing w:before="187"/>
        <w:jc w:val="both"/>
        <w:rPr>
          <w:rFonts w:ascii="Verdana" w:hAnsi="Verdana" w:cs="Arial"/>
          <w:sz w:val="20"/>
          <w:szCs w:val="20"/>
        </w:rPr>
      </w:pPr>
      <w:r w:rsidRPr="00BB4F33">
        <w:rPr>
          <w:rFonts w:ascii="Verdana" w:hAnsi="Verdana" w:cs="Arial"/>
          <w:sz w:val="20"/>
          <w:szCs w:val="20"/>
        </w:rPr>
        <w:t xml:space="preserve">a </w:t>
      </w:r>
    </w:p>
    <w:p w14:paraId="64E16535" w14:textId="77777777" w:rsidR="00423873" w:rsidRPr="00BB4F33" w:rsidRDefault="00423873" w:rsidP="00423873">
      <w:pPr>
        <w:suppressAutoHyphens/>
        <w:spacing w:before="187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5F47EDE" w14:textId="77777777" w:rsidR="00423873" w:rsidRDefault="00423873" w:rsidP="00423873">
      <w:pPr>
        <w:jc w:val="both"/>
        <w:rPr>
          <w:rFonts w:ascii="Verdana" w:hAnsi="Verdana" w:cs="Arial"/>
          <w:sz w:val="20"/>
          <w:szCs w:val="20"/>
        </w:rPr>
      </w:pPr>
    </w:p>
    <w:p w14:paraId="7FB3D19A" w14:textId="77777777" w:rsidR="00423873" w:rsidRPr="00BB4F33" w:rsidRDefault="00423873" w:rsidP="00423873">
      <w:pPr>
        <w:jc w:val="both"/>
        <w:rPr>
          <w:rFonts w:ascii="Verdana" w:hAnsi="Verdana" w:cs="Arial"/>
          <w:sz w:val="20"/>
          <w:szCs w:val="20"/>
        </w:rPr>
      </w:pPr>
      <w:r w:rsidRPr="00BB4F33">
        <w:rPr>
          <w:rFonts w:ascii="Verdana" w:hAnsi="Verdana" w:cs="Arial"/>
          <w:sz w:val="20"/>
          <w:szCs w:val="20"/>
        </w:rPr>
        <w:t>reprezentowaną przez</w:t>
      </w:r>
      <w:r>
        <w:rPr>
          <w:rFonts w:ascii="Verdana" w:hAnsi="Verdana" w:cs="Arial"/>
          <w:sz w:val="20"/>
          <w:szCs w:val="20"/>
        </w:rPr>
        <w:t>:</w:t>
      </w:r>
    </w:p>
    <w:p w14:paraId="307D01AC" w14:textId="77777777" w:rsidR="00423873" w:rsidRPr="00BB4F33" w:rsidRDefault="00423873" w:rsidP="00423873">
      <w:pPr>
        <w:jc w:val="both"/>
        <w:rPr>
          <w:rFonts w:ascii="Verdana" w:hAnsi="Verdana" w:cs="Arial"/>
          <w:sz w:val="20"/>
          <w:szCs w:val="20"/>
        </w:rPr>
      </w:pPr>
    </w:p>
    <w:p w14:paraId="46B5FFB9" w14:textId="77777777" w:rsidR="00423873" w:rsidRPr="00BB4F33" w:rsidRDefault="00423873" w:rsidP="00423873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…………………………………………………………………………………………………………………..</w:t>
      </w:r>
    </w:p>
    <w:p w14:paraId="4F2026AF" w14:textId="77777777" w:rsidR="00423873" w:rsidRPr="00BB4F33" w:rsidRDefault="00423873" w:rsidP="00423873">
      <w:pPr>
        <w:suppressAutoHyphens/>
        <w:spacing w:before="18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z</w:t>
      </w:r>
      <w:r w:rsidRPr="00BB4F33">
        <w:rPr>
          <w:rFonts w:ascii="Verdana" w:hAnsi="Verdana" w:cs="Arial"/>
          <w:sz w:val="20"/>
          <w:szCs w:val="20"/>
        </w:rPr>
        <w:t>waną dalej „Wykonawcą”, łącznie zwanych dalej „Stronami”</w:t>
      </w:r>
    </w:p>
    <w:p w14:paraId="1F78F68C" w14:textId="77777777" w:rsidR="00423873" w:rsidRPr="00BB4F33" w:rsidRDefault="00423873" w:rsidP="00423873">
      <w:pPr>
        <w:jc w:val="both"/>
        <w:rPr>
          <w:rFonts w:ascii="Verdana" w:hAnsi="Verdana" w:cs="Arial"/>
          <w:sz w:val="20"/>
          <w:szCs w:val="20"/>
        </w:rPr>
      </w:pPr>
    </w:p>
    <w:p w14:paraId="7E970CB5" w14:textId="77777777" w:rsidR="00423873" w:rsidRDefault="00423873" w:rsidP="00423873">
      <w:pPr>
        <w:ind w:right="-322"/>
        <w:jc w:val="both"/>
        <w:rPr>
          <w:rFonts w:ascii="Verdana" w:hAnsi="Verdana" w:cs="Arial"/>
          <w:sz w:val="20"/>
          <w:szCs w:val="20"/>
        </w:rPr>
      </w:pPr>
      <w:r w:rsidRPr="00BB4F33">
        <w:rPr>
          <w:rFonts w:ascii="Verdana" w:hAnsi="Verdana" w:cs="Arial"/>
          <w:sz w:val="20"/>
          <w:szCs w:val="20"/>
        </w:rPr>
        <w:t>została zawarta umowa następującej treści:</w:t>
      </w:r>
    </w:p>
    <w:p w14:paraId="28F1383A" w14:textId="77777777" w:rsidR="00BB4F33" w:rsidRPr="00BB4F33" w:rsidRDefault="00BB4F33" w:rsidP="00BB4F33">
      <w:pPr>
        <w:jc w:val="both"/>
        <w:rPr>
          <w:rFonts w:ascii="Verdana" w:hAnsi="Verdana" w:cs="Arial"/>
          <w:sz w:val="20"/>
          <w:szCs w:val="20"/>
        </w:rPr>
      </w:pPr>
    </w:p>
    <w:p w14:paraId="4906CD8E" w14:textId="77777777" w:rsidR="00BB4F33" w:rsidRPr="00BB4F33" w:rsidRDefault="00BB4F33" w:rsidP="00BB4F33">
      <w:pPr>
        <w:jc w:val="both"/>
        <w:rPr>
          <w:rFonts w:ascii="Verdana" w:hAnsi="Verdana" w:cs="Arial"/>
          <w:sz w:val="20"/>
          <w:szCs w:val="20"/>
        </w:rPr>
      </w:pPr>
    </w:p>
    <w:p w14:paraId="25089B2D" w14:textId="77777777" w:rsidR="00BB4F33" w:rsidRP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t>§ 1</w:t>
      </w:r>
    </w:p>
    <w:p w14:paraId="5635D7FA" w14:textId="77777777" w:rsid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t>PRZEDMIOT UMOWY</w:t>
      </w:r>
    </w:p>
    <w:p w14:paraId="6AAB685C" w14:textId="77777777" w:rsidR="006544D2" w:rsidRPr="00BB4F33" w:rsidRDefault="006544D2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4CCF89C2" w14:textId="73B9D304" w:rsidR="001B5318" w:rsidRDefault="00BB4F33" w:rsidP="001B5318">
      <w:pPr>
        <w:numPr>
          <w:ilvl w:val="0"/>
          <w:numId w:val="30"/>
        </w:numPr>
        <w:shd w:val="clear" w:color="auto" w:fill="FFFFFF"/>
        <w:tabs>
          <w:tab w:val="num" w:pos="426"/>
          <w:tab w:val="left" w:leader="dot" w:pos="8486"/>
        </w:tabs>
        <w:suppressAutoHyphens/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  <w:lang w:eastAsia="ar-SA"/>
        </w:rPr>
      </w:pPr>
      <w:r w:rsidRPr="00BB4F33">
        <w:rPr>
          <w:rFonts w:ascii="Verdana" w:hAnsi="Verdana"/>
          <w:sz w:val="20"/>
          <w:szCs w:val="20"/>
          <w:lang w:eastAsia="ar-SA"/>
        </w:rPr>
        <w:t xml:space="preserve">Przedmiotem niniejszej umowy </w:t>
      </w:r>
      <w:r w:rsidR="002F2AEA">
        <w:rPr>
          <w:rFonts w:ascii="Verdana" w:hAnsi="Verdana"/>
          <w:sz w:val="20"/>
          <w:szCs w:val="20"/>
          <w:lang w:eastAsia="ar-SA"/>
        </w:rPr>
        <w:t xml:space="preserve">są dostawy nowych mebli </w:t>
      </w:r>
      <w:r w:rsidR="009F7A74">
        <w:rPr>
          <w:rFonts w:ascii="Verdana" w:hAnsi="Verdana"/>
          <w:sz w:val="20"/>
          <w:szCs w:val="20"/>
          <w:lang w:eastAsia="ar-SA"/>
        </w:rPr>
        <w:t>biurowych do siedziby</w:t>
      </w:r>
      <w:r w:rsidR="007D03DA">
        <w:rPr>
          <w:rFonts w:ascii="Verdana" w:hAnsi="Verdana"/>
          <w:sz w:val="20"/>
          <w:szCs w:val="20"/>
          <w:lang w:eastAsia="ar-SA"/>
        </w:rPr>
        <w:t xml:space="preserve"> Rejonu w Pło</w:t>
      </w:r>
      <w:r w:rsidR="00423873">
        <w:rPr>
          <w:rFonts w:ascii="Verdana" w:hAnsi="Verdana"/>
          <w:sz w:val="20"/>
          <w:szCs w:val="20"/>
          <w:lang w:eastAsia="ar-SA"/>
        </w:rPr>
        <w:t>ńsku</w:t>
      </w:r>
      <w:r w:rsidRPr="00BB4F33">
        <w:rPr>
          <w:rFonts w:ascii="Verdana" w:hAnsi="Verdana"/>
          <w:sz w:val="20"/>
          <w:szCs w:val="20"/>
          <w:lang w:eastAsia="ar-SA"/>
        </w:rPr>
        <w:t xml:space="preserve"> w zakresie szczegółowo określonym w Opisie Przedmiotu Zamówienia (OPZ) oraz w Ofercie Wykonawcy</w:t>
      </w:r>
      <w:r w:rsidR="00E04BF3">
        <w:rPr>
          <w:rFonts w:ascii="Verdana" w:hAnsi="Verdana"/>
          <w:sz w:val="20"/>
          <w:szCs w:val="20"/>
          <w:lang w:eastAsia="ar-SA"/>
        </w:rPr>
        <w:t xml:space="preserve"> z Formularzem cenowym</w:t>
      </w:r>
      <w:r w:rsidRPr="00BB4F33">
        <w:rPr>
          <w:rFonts w:ascii="Verdana" w:hAnsi="Verdana"/>
          <w:sz w:val="20"/>
          <w:szCs w:val="20"/>
          <w:lang w:eastAsia="ar-SA"/>
        </w:rPr>
        <w:t>, zwane dalej „dostawą”.</w:t>
      </w:r>
    </w:p>
    <w:p w14:paraId="50E4A660" w14:textId="77777777" w:rsidR="00BB4F33" w:rsidRPr="001B5318" w:rsidRDefault="00BB4F33" w:rsidP="001B5318">
      <w:pPr>
        <w:numPr>
          <w:ilvl w:val="0"/>
          <w:numId w:val="30"/>
        </w:numPr>
        <w:shd w:val="clear" w:color="auto" w:fill="FFFFFF"/>
        <w:tabs>
          <w:tab w:val="num" w:pos="426"/>
          <w:tab w:val="left" w:leader="dot" w:pos="8486"/>
        </w:tabs>
        <w:suppressAutoHyphens/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  <w:lang w:eastAsia="ar-SA"/>
        </w:rPr>
      </w:pPr>
      <w:r w:rsidRPr="001B5318">
        <w:rPr>
          <w:rFonts w:ascii="Verdana" w:hAnsi="Verdana"/>
          <w:sz w:val="20"/>
          <w:szCs w:val="20"/>
          <w:lang w:eastAsia="ar-SA"/>
        </w:rPr>
        <w:t>Integralnymi składnikami niniejszej umowy są następujące dokumenty:</w:t>
      </w:r>
    </w:p>
    <w:p w14:paraId="2C932E70" w14:textId="5C4570F9" w:rsidR="00E04BF3" w:rsidRDefault="00430717" w:rsidP="00423873">
      <w:pPr>
        <w:shd w:val="clear" w:color="auto" w:fill="FFFFFF"/>
        <w:tabs>
          <w:tab w:val="left" w:leader="dot" w:pos="284"/>
        </w:tabs>
        <w:autoSpaceDE w:val="0"/>
        <w:spacing w:line="360" w:lineRule="auto"/>
        <w:ind w:firstLine="426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1) </w:t>
      </w:r>
      <w:r w:rsidR="00E04BF3">
        <w:rPr>
          <w:rFonts w:ascii="Verdana" w:hAnsi="Verdana"/>
          <w:sz w:val="20"/>
          <w:szCs w:val="20"/>
          <w:lang w:eastAsia="ar-SA"/>
        </w:rPr>
        <w:t xml:space="preserve">Załącznik nr 1 </w:t>
      </w:r>
      <w:r>
        <w:rPr>
          <w:rFonts w:ascii="Verdana" w:hAnsi="Verdana"/>
          <w:sz w:val="20"/>
          <w:szCs w:val="20"/>
          <w:lang w:eastAsia="ar-SA"/>
        </w:rPr>
        <w:t>Opis Przedmiotu Zamówienia</w:t>
      </w:r>
      <w:r w:rsidR="00E04BF3">
        <w:rPr>
          <w:rFonts w:ascii="Verdana" w:hAnsi="Verdana"/>
          <w:sz w:val="20"/>
          <w:szCs w:val="20"/>
          <w:lang w:eastAsia="ar-SA"/>
        </w:rPr>
        <w:t>;</w:t>
      </w:r>
    </w:p>
    <w:p w14:paraId="25693CA8" w14:textId="349A2918" w:rsidR="00E04BF3" w:rsidRDefault="00E04BF3" w:rsidP="00E04BF3">
      <w:pPr>
        <w:shd w:val="clear" w:color="auto" w:fill="FFFFFF"/>
        <w:tabs>
          <w:tab w:val="left" w:leader="dot" w:pos="284"/>
        </w:tabs>
        <w:autoSpaceDE w:val="0"/>
        <w:spacing w:line="360" w:lineRule="auto"/>
        <w:ind w:firstLine="426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3) Załącznik nr </w:t>
      </w:r>
      <w:r w:rsidR="00423873">
        <w:rPr>
          <w:rFonts w:ascii="Verdana" w:hAnsi="Verdana"/>
          <w:sz w:val="20"/>
          <w:szCs w:val="20"/>
          <w:lang w:eastAsia="ar-SA"/>
        </w:rPr>
        <w:t>2</w:t>
      </w:r>
      <w:r>
        <w:rPr>
          <w:rFonts w:ascii="Verdana" w:hAnsi="Verdana"/>
          <w:sz w:val="20"/>
          <w:szCs w:val="20"/>
          <w:lang w:eastAsia="ar-SA"/>
        </w:rPr>
        <w:t xml:space="preserve"> Protokół dostawy;</w:t>
      </w:r>
    </w:p>
    <w:p w14:paraId="5148B4D3" w14:textId="77777777" w:rsidR="0080609A" w:rsidRPr="0080609A" w:rsidRDefault="00E04BF3" w:rsidP="0080609A">
      <w:pPr>
        <w:shd w:val="clear" w:color="auto" w:fill="FFFFFF"/>
        <w:tabs>
          <w:tab w:val="left" w:leader="dot" w:pos="284"/>
        </w:tabs>
        <w:autoSpaceDE w:val="0"/>
        <w:spacing w:line="360" w:lineRule="auto"/>
        <w:ind w:firstLine="426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4) </w:t>
      </w:r>
      <w:r w:rsidR="00BB4F33" w:rsidRPr="00BB4F33">
        <w:rPr>
          <w:rFonts w:ascii="Verdana" w:hAnsi="Verdana"/>
          <w:sz w:val="20"/>
          <w:szCs w:val="20"/>
          <w:lang w:eastAsia="ar-SA"/>
        </w:rPr>
        <w:t>Oferta Wykonawcy</w:t>
      </w:r>
      <w:r>
        <w:rPr>
          <w:rFonts w:ascii="Verdana" w:hAnsi="Verdana"/>
          <w:sz w:val="20"/>
          <w:szCs w:val="20"/>
          <w:lang w:eastAsia="ar-SA"/>
        </w:rPr>
        <w:t xml:space="preserve"> z Formularzem cenowym</w:t>
      </w:r>
      <w:r w:rsidR="00BB4F33" w:rsidRPr="00BB4F33">
        <w:rPr>
          <w:rFonts w:ascii="Verdana" w:hAnsi="Verdana"/>
          <w:sz w:val="20"/>
          <w:szCs w:val="20"/>
          <w:lang w:eastAsia="ar-SA"/>
        </w:rPr>
        <w:t>;</w:t>
      </w:r>
    </w:p>
    <w:p w14:paraId="587C5FAE" w14:textId="77777777" w:rsidR="005D5D06" w:rsidRDefault="005D5D06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6D4DDA8A" w14:textId="6A22EA1E" w:rsidR="00BB4F33" w:rsidRP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t>§ 2</w:t>
      </w:r>
    </w:p>
    <w:p w14:paraId="5EC5E2CE" w14:textId="77777777" w:rsid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t>TERMIN REALIZACJI UMOWY</w:t>
      </w:r>
    </w:p>
    <w:p w14:paraId="689AF0A5" w14:textId="77777777" w:rsidR="006544D2" w:rsidRPr="00BB4F33" w:rsidRDefault="006544D2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230623F9" w14:textId="193D9251" w:rsidR="00BB4F33" w:rsidRPr="005D5D06" w:rsidRDefault="00E04BF3" w:rsidP="005D5D06">
      <w:pPr>
        <w:suppressAutoHyphens/>
        <w:spacing w:line="360" w:lineRule="auto"/>
        <w:jc w:val="both"/>
        <w:rPr>
          <w:rFonts w:ascii="Verdana" w:hAnsi="Verdana" w:cs="Arial"/>
          <w:sz w:val="20"/>
          <w:szCs w:val="20"/>
          <w:lang w:val="pt-BR" w:eastAsia="ar-SA"/>
        </w:rPr>
      </w:pPr>
      <w:r>
        <w:rPr>
          <w:rFonts w:ascii="Verdana" w:hAnsi="Verdana"/>
          <w:sz w:val="20"/>
          <w:szCs w:val="20"/>
          <w:lang w:eastAsia="ar-SA"/>
        </w:rPr>
        <w:t>Wykonawca</w:t>
      </w:r>
      <w:r w:rsidR="00BB4F33" w:rsidRPr="009F7A74">
        <w:rPr>
          <w:rFonts w:ascii="Verdana" w:hAnsi="Verdana"/>
          <w:sz w:val="20"/>
          <w:szCs w:val="20"/>
          <w:lang w:eastAsia="ar-SA"/>
        </w:rPr>
        <w:t xml:space="preserve"> zobowiązany jest do wykonania przedmiotu umowy </w:t>
      </w:r>
      <w:r w:rsidR="009F7A74" w:rsidRPr="009F7A74">
        <w:rPr>
          <w:rFonts w:ascii="Verdana" w:hAnsi="Verdana"/>
          <w:sz w:val="20"/>
          <w:szCs w:val="20"/>
        </w:rPr>
        <w:t xml:space="preserve">w okresie </w:t>
      </w:r>
      <w:r w:rsidR="00423873">
        <w:rPr>
          <w:rFonts w:ascii="Verdana" w:hAnsi="Verdana"/>
          <w:sz w:val="20"/>
          <w:szCs w:val="20"/>
        </w:rPr>
        <w:t>90</w:t>
      </w:r>
      <w:r w:rsidR="007D03DA">
        <w:rPr>
          <w:rFonts w:ascii="Verdana" w:hAnsi="Verdana"/>
          <w:sz w:val="20"/>
          <w:szCs w:val="20"/>
        </w:rPr>
        <w:t xml:space="preserve"> dni</w:t>
      </w:r>
      <w:r w:rsidR="009F7A74" w:rsidRPr="009F7A74">
        <w:rPr>
          <w:rFonts w:ascii="Verdana" w:hAnsi="Verdana"/>
          <w:sz w:val="20"/>
          <w:szCs w:val="20"/>
        </w:rPr>
        <w:t xml:space="preserve"> od daty podpisania umowy</w:t>
      </w:r>
      <w:r w:rsidR="009F7A74">
        <w:rPr>
          <w:rFonts w:ascii="Verdana" w:hAnsi="Verdana"/>
          <w:sz w:val="20"/>
          <w:szCs w:val="20"/>
        </w:rPr>
        <w:t>.</w:t>
      </w:r>
      <w:r w:rsidR="009F7A74">
        <w:rPr>
          <w:rFonts w:ascii="Verdana" w:hAnsi="Verdana"/>
        </w:rPr>
        <w:t xml:space="preserve"> </w:t>
      </w:r>
    </w:p>
    <w:p w14:paraId="709FA10D" w14:textId="77777777" w:rsidR="005D5D06" w:rsidRDefault="005D5D06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09F3F481" w14:textId="77777777" w:rsidR="005D5D06" w:rsidRDefault="005D5D06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31C8D2AE" w14:textId="77777777" w:rsidR="005D5D06" w:rsidRDefault="005D5D06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3D9ED216" w14:textId="6EF7C18B" w:rsidR="00BB4F33" w:rsidRP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lastRenderedPageBreak/>
        <w:t>§ 3</w:t>
      </w:r>
    </w:p>
    <w:p w14:paraId="10EE6C8A" w14:textId="77777777" w:rsid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t>WYNAGRODZENIE I PŁATNOŚCI</w:t>
      </w:r>
    </w:p>
    <w:p w14:paraId="25C695BE" w14:textId="77777777" w:rsidR="006544D2" w:rsidRPr="00BB4F33" w:rsidRDefault="006544D2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4E6B68EC" w14:textId="08A3D070" w:rsidR="00BB4F33" w:rsidRDefault="00351680" w:rsidP="00581DEC">
      <w:pPr>
        <w:numPr>
          <w:ilvl w:val="0"/>
          <w:numId w:val="33"/>
        </w:numPr>
        <w:suppressAutoHyphens/>
        <w:spacing w:before="60" w:after="60" w:line="360" w:lineRule="auto"/>
        <w:ind w:left="426" w:hanging="426"/>
        <w:jc w:val="both"/>
        <w:rPr>
          <w:rFonts w:ascii="Verdana" w:hAnsi="Verdana" w:cs="Arial"/>
          <w:sz w:val="20"/>
          <w:szCs w:val="20"/>
          <w:lang w:eastAsia="ar-SA"/>
        </w:rPr>
      </w:pPr>
      <w:r>
        <w:rPr>
          <w:rFonts w:ascii="Verdana" w:hAnsi="Verdana" w:cs="Arial"/>
          <w:sz w:val="20"/>
          <w:szCs w:val="20"/>
          <w:lang w:eastAsia="ar-SA"/>
        </w:rPr>
        <w:t>Maksymalne w</w:t>
      </w:r>
      <w:r w:rsidR="00BB4F33" w:rsidRPr="00BB4F33">
        <w:rPr>
          <w:rFonts w:ascii="Verdana" w:hAnsi="Verdana" w:cs="Arial"/>
          <w:sz w:val="20"/>
          <w:szCs w:val="20"/>
          <w:lang w:eastAsia="ar-SA"/>
        </w:rPr>
        <w:t xml:space="preserve">ynagrodzenie Wykonawcy strony ustalają </w:t>
      </w:r>
      <w:r w:rsidR="00C836EF">
        <w:rPr>
          <w:rFonts w:ascii="Verdana" w:hAnsi="Verdana" w:cs="Arial"/>
          <w:sz w:val="20"/>
          <w:szCs w:val="20"/>
          <w:lang w:eastAsia="ar-SA"/>
        </w:rPr>
        <w:t xml:space="preserve">na kwotę </w:t>
      </w:r>
      <w:proofErr w:type="gramStart"/>
      <w:r w:rsidR="00C836EF">
        <w:rPr>
          <w:rFonts w:ascii="Verdana" w:hAnsi="Verdana" w:cs="Arial"/>
          <w:sz w:val="20"/>
          <w:szCs w:val="20"/>
          <w:lang w:eastAsia="ar-SA"/>
        </w:rPr>
        <w:t xml:space="preserve">netto  </w:t>
      </w:r>
      <w:r w:rsidR="00423873">
        <w:rPr>
          <w:rFonts w:ascii="Verdana" w:hAnsi="Verdana" w:cs="Arial"/>
          <w:sz w:val="20"/>
          <w:szCs w:val="20"/>
          <w:lang w:eastAsia="ar-SA"/>
        </w:rPr>
        <w:t>…</w:t>
      </w:r>
      <w:proofErr w:type="gramEnd"/>
      <w:r w:rsidR="00423873">
        <w:rPr>
          <w:rFonts w:ascii="Verdana" w:hAnsi="Verdana" w:cs="Arial"/>
          <w:sz w:val="20"/>
          <w:szCs w:val="20"/>
          <w:lang w:eastAsia="ar-SA"/>
        </w:rPr>
        <w:t>.</w:t>
      </w:r>
      <w:r w:rsidR="00C836EF">
        <w:rPr>
          <w:rFonts w:ascii="Verdana" w:hAnsi="Verdana" w:cs="Arial"/>
          <w:sz w:val="20"/>
          <w:szCs w:val="20"/>
          <w:lang w:eastAsia="ar-SA"/>
        </w:rPr>
        <w:t xml:space="preserve"> PLN </w:t>
      </w:r>
      <w:r w:rsidR="00BB4F33" w:rsidRPr="00BB4F33">
        <w:rPr>
          <w:rFonts w:ascii="Verdana" w:hAnsi="Verdana" w:cs="Arial"/>
          <w:sz w:val="20"/>
          <w:szCs w:val="20"/>
          <w:lang w:eastAsia="ar-SA"/>
        </w:rPr>
        <w:t xml:space="preserve">(słownie: </w:t>
      </w:r>
      <w:r w:rsidR="00423873">
        <w:rPr>
          <w:rFonts w:ascii="Verdana" w:hAnsi="Verdana" w:cs="Arial"/>
          <w:sz w:val="20"/>
          <w:szCs w:val="20"/>
          <w:lang w:eastAsia="ar-SA"/>
        </w:rPr>
        <w:t>……….</w:t>
      </w:r>
      <w:r w:rsidR="00BB4F33" w:rsidRPr="00BB4F33">
        <w:rPr>
          <w:rFonts w:ascii="Verdana" w:hAnsi="Verdana" w:cs="Arial"/>
          <w:sz w:val="20"/>
          <w:szCs w:val="20"/>
          <w:lang w:eastAsia="ar-SA"/>
        </w:rPr>
        <w:t xml:space="preserve"> PLN) plus podatek VAT (23%) w wysokości </w:t>
      </w:r>
      <w:r w:rsidR="00423873">
        <w:rPr>
          <w:rFonts w:ascii="Verdana" w:hAnsi="Verdana" w:cs="Arial"/>
          <w:sz w:val="20"/>
          <w:szCs w:val="20"/>
          <w:lang w:eastAsia="ar-SA"/>
        </w:rPr>
        <w:t>……</w:t>
      </w:r>
      <w:r w:rsidR="00BB4F33" w:rsidRPr="00BB4F33">
        <w:rPr>
          <w:rFonts w:ascii="Verdana" w:hAnsi="Verdana" w:cs="Arial"/>
          <w:sz w:val="20"/>
          <w:szCs w:val="20"/>
          <w:lang w:eastAsia="ar-SA"/>
        </w:rPr>
        <w:t xml:space="preserve"> (słownie: </w:t>
      </w:r>
      <w:r w:rsidR="00423873">
        <w:rPr>
          <w:rFonts w:ascii="Verdana" w:hAnsi="Verdana" w:cs="Arial"/>
          <w:sz w:val="20"/>
          <w:szCs w:val="20"/>
          <w:lang w:eastAsia="ar-SA"/>
        </w:rPr>
        <w:t>……… PLN</w:t>
      </w:r>
      <w:r w:rsidR="00BB4F33" w:rsidRPr="00BB4F33">
        <w:rPr>
          <w:rFonts w:ascii="Verdana" w:hAnsi="Verdana" w:cs="Arial"/>
          <w:sz w:val="20"/>
          <w:szCs w:val="20"/>
          <w:lang w:eastAsia="ar-SA"/>
        </w:rPr>
        <w:t xml:space="preserve">) co daje łącznie kwotę brutto </w:t>
      </w:r>
      <w:r w:rsidR="00423873">
        <w:rPr>
          <w:rFonts w:ascii="Verdana" w:hAnsi="Verdana" w:cs="Arial"/>
          <w:sz w:val="20"/>
          <w:szCs w:val="20"/>
          <w:lang w:eastAsia="ar-SA"/>
        </w:rPr>
        <w:t>…………</w:t>
      </w:r>
      <w:r w:rsidR="00BB4F33" w:rsidRPr="00BB4F33">
        <w:rPr>
          <w:rFonts w:ascii="Verdana" w:hAnsi="Verdana" w:cs="Arial"/>
          <w:sz w:val="20"/>
          <w:szCs w:val="20"/>
          <w:lang w:eastAsia="ar-SA"/>
        </w:rPr>
        <w:t xml:space="preserve"> (</w:t>
      </w:r>
      <w:proofErr w:type="gramStart"/>
      <w:r w:rsidR="00BB4F33" w:rsidRPr="00BB4F33">
        <w:rPr>
          <w:rFonts w:ascii="Verdana" w:hAnsi="Verdana" w:cs="Arial"/>
          <w:sz w:val="20"/>
          <w:szCs w:val="20"/>
          <w:lang w:eastAsia="ar-SA"/>
        </w:rPr>
        <w:t>słownie:</w:t>
      </w:r>
      <w:r w:rsidR="00423873">
        <w:rPr>
          <w:rFonts w:ascii="Verdana" w:hAnsi="Verdana" w:cs="Arial"/>
          <w:sz w:val="20"/>
          <w:szCs w:val="20"/>
          <w:lang w:eastAsia="ar-SA"/>
        </w:rPr>
        <w:t>…</w:t>
      </w:r>
      <w:proofErr w:type="gramEnd"/>
      <w:r w:rsidR="00423873">
        <w:rPr>
          <w:rFonts w:ascii="Verdana" w:hAnsi="Verdana" w:cs="Arial"/>
          <w:sz w:val="20"/>
          <w:szCs w:val="20"/>
          <w:lang w:eastAsia="ar-SA"/>
        </w:rPr>
        <w:t>…….</w:t>
      </w:r>
      <w:r w:rsidR="00BB4F33" w:rsidRPr="00BB4F33">
        <w:rPr>
          <w:rFonts w:ascii="Verdana" w:hAnsi="Verdana" w:cs="Arial"/>
          <w:sz w:val="20"/>
          <w:szCs w:val="20"/>
          <w:lang w:eastAsia="ar-SA"/>
        </w:rPr>
        <w:t xml:space="preserve"> </w:t>
      </w:r>
      <w:r w:rsidR="00423873">
        <w:rPr>
          <w:rFonts w:ascii="Verdana" w:hAnsi="Verdana" w:cs="Arial"/>
          <w:sz w:val="20"/>
          <w:szCs w:val="20"/>
          <w:lang w:eastAsia="ar-SA"/>
        </w:rPr>
        <w:t>PLN</w:t>
      </w:r>
      <w:r w:rsidR="00BB4F33" w:rsidRPr="00BB4F33">
        <w:rPr>
          <w:rFonts w:ascii="Verdana" w:hAnsi="Verdana" w:cs="Arial"/>
          <w:sz w:val="20"/>
          <w:szCs w:val="20"/>
          <w:lang w:eastAsia="ar-SA"/>
        </w:rPr>
        <w:t>)</w:t>
      </w:r>
      <w:r>
        <w:rPr>
          <w:rFonts w:ascii="Verdana" w:hAnsi="Verdana" w:cs="Arial"/>
          <w:sz w:val="20"/>
          <w:szCs w:val="20"/>
          <w:lang w:eastAsia="ar-SA"/>
        </w:rPr>
        <w:t>.</w:t>
      </w:r>
    </w:p>
    <w:p w14:paraId="7B9F999C" w14:textId="77777777" w:rsidR="00940779" w:rsidRDefault="00351680" w:rsidP="00940779">
      <w:pPr>
        <w:numPr>
          <w:ilvl w:val="0"/>
          <w:numId w:val="33"/>
        </w:numPr>
        <w:suppressAutoHyphens/>
        <w:spacing w:before="60" w:after="60" w:line="360" w:lineRule="auto"/>
        <w:ind w:left="426" w:hanging="426"/>
        <w:jc w:val="both"/>
        <w:rPr>
          <w:rFonts w:ascii="Verdana" w:hAnsi="Verdana" w:cs="Arial"/>
          <w:sz w:val="20"/>
          <w:szCs w:val="20"/>
          <w:lang w:eastAsia="ar-SA"/>
        </w:rPr>
      </w:pPr>
      <w:r>
        <w:rPr>
          <w:rFonts w:ascii="Verdana" w:hAnsi="Verdana" w:cs="Arial"/>
          <w:sz w:val="20"/>
          <w:szCs w:val="20"/>
          <w:lang w:eastAsia="ar-SA"/>
        </w:rPr>
        <w:t>Wynagrodzenie ostateczne zostanie ustalone na podstawie faktycznie wykonanych dostaw, zgodnie z cenami jednostkowymi pod</w:t>
      </w:r>
      <w:r w:rsidR="00E04BF3">
        <w:rPr>
          <w:rFonts w:ascii="Verdana" w:hAnsi="Verdana" w:cs="Arial"/>
          <w:sz w:val="20"/>
          <w:szCs w:val="20"/>
          <w:lang w:eastAsia="ar-SA"/>
        </w:rPr>
        <w:t>anymi przez Wykonawcę w Ofercie i Formularzu cenowym.</w:t>
      </w:r>
      <w:r w:rsidR="00940779">
        <w:rPr>
          <w:rFonts w:ascii="Verdana" w:hAnsi="Verdana" w:cs="Arial"/>
          <w:sz w:val="20"/>
          <w:szCs w:val="20"/>
          <w:lang w:eastAsia="ar-SA"/>
        </w:rPr>
        <w:t xml:space="preserve"> </w:t>
      </w:r>
    </w:p>
    <w:p w14:paraId="03384900" w14:textId="2D3DA35B" w:rsidR="00423873" w:rsidRPr="00940779" w:rsidRDefault="00423873" w:rsidP="00940779">
      <w:pPr>
        <w:numPr>
          <w:ilvl w:val="0"/>
          <w:numId w:val="33"/>
        </w:numPr>
        <w:suppressAutoHyphens/>
        <w:spacing w:before="60" w:after="60" w:line="360" w:lineRule="auto"/>
        <w:ind w:left="426" w:hanging="426"/>
        <w:jc w:val="both"/>
        <w:rPr>
          <w:rFonts w:ascii="Verdana" w:hAnsi="Verdana" w:cs="Arial"/>
          <w:sz w:val="20"/>
          <w:szCs w:val="20"/>
          <w:lang w:eastAsia="ar-SA"/>
        </w:rPr>
      </w:pPr>
      <w:r w:rsidRPr="00940779">
        <w:rPr>
          <w:rFonts w:ascii="Verdana" w:hAnsi="Verdana"/>
          <w:sz w:val="20"/>
        </w:rPr>
        <w:t>Podstawę wystawienia faktury VAT stanowi protokół odbioru ilościowo-jakościowego (protokół odbioru - załącznik do umowy);</w:t>
      </w:r>
    </w:p>
    <w:p w14:paraId="21552F1D" w14:textId="4725FDB9" w:rsidR="00423873" w:rsidRPr="00940779" w:rsidRDefault="00423873" w:rsidP="00940779">
      <w:pPr>
        <w:pStyle w:val="Akapitzlist"/>
        <w:numPr>
          <w:ilvl w:val="1"/>
          <w:numId w:val="33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 w:rsidRPr="00940779">
        <w:rPr>
          <w:rFonts w:ascii="Verdana" w:hAnsi="Verdana"/>
          <w:sz w:val="20"/>
          <w:szCs w:val="20"/>
        </w:rPr>
        <w:t>sporządzany jest w formie ……………………….</w:t>
      </w:r>
    </w:p>
    <w:p w14:paraId="5BFD2229" w14:textId="77777777" w:rsidR="00423873" w:rsidRPr="00335288" w:rsidRDefault="00423873" w:rsidP="00940779">
      <w:pPr>
        <w:numPr>
          <w:ilvl w:val="1"/>
          <w:numId w:val="33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podpisywany jest przez osoby upoważnione do odbioru,</w:t>
      </w:r>
    </w:p>
    <w:p w14:paraId="19145956" w14:textId="77777777" w:rsidR="00423873" w:rsidRPr="00335288" w:rsidRDefault="00423873" w:rsidP="00940779">
      <w:pPr>
        <w:numPr>
          <w:ilvl w:val="1"/>
          <w:numId w:val="33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przesyłany jest na adres e</w:t>
      </w:r>
      <w:r w:rsidRPr="00335288">
        <w:rPr>
          <w:rFonts w:ascii="Verdana" w:hAnsi="Verdana"/>
          <w:sz w:val="20"/>
        </w:rPr>
        <w:noBreakHyphen/>
        <w:t>mail sekretariatu właściwego, Rejonu GDDKiA</w:t>
      </w:r>
      <w:r>
        <w:rPr>
          <w:rFonts w:ascii="Verdana" w:hAnsi="Verdana"/>
          <w:sz w:val="20"/>
        </w:rPr>
        <w:t>………</w:t>
      </w:r>
      <w:proofErr w:type="gramStart"/>
      <w:r>
        <w:rPr>
          <w:rFonts w:ascii="Verdana" w:hAnsi="Verdana"/>
          <w:sz w:val="20"/>
        </w:rPr>
        <w:t>…</w:t>
      </w:r>
      <w:r w:rsidRPr="00335288">
        <w:rPr>
          <w:rFonts w:ascii="Verdana" w:hAnsi="Verdana"/>
          <w:sz w:val="20"/>
        </w:rPr>
        <w:t>,</w:t>
      </w:r>
      <w:r>
        <w:rPr>
          <w:rFonts w:ascii="Verdana" w:hAnsi="Verdana"/>
          <w:sz w:val="20"/>
        </w:rPr>
        <w:t>bądź</w:t>
      </w:r>
      <w:proofErr w:type="gramEnd"/>
      <w:r>
        <w:rPr>
          <w:rFonts w:ascii="Verdana" w:hAnsi="Verdana"/>
          <w:sz w:val="20"/>
        </w:rPr>
        <w:t xml:space="preserve"> adres e-mail</w:t>
      </w:r>
      <w:r w:rsidRPr="00335288">
        <w:rPr>
          <w:rFonts w:ascii="Verdana" w:hAnsi="Verdana"/>
          <w:sz w:val="20"/>
        </w:rPr>
        <w:t xml:space="preserve"> Oddziału</w:t>
      </w:r>
      <w:r>
        <w:rPr>
          <w:rFonts w:ascii="Verdana" w:hAnsi="Verdana"/>
          <w:sz w:val="20"/>
        </w:rPr>
        <w:t xml:space="preserve"> GDDKiA Warszawie…………</w:t>
      </w:r>
      <w:r w:rsidRPr="00335288">
        <w:rPr>
          <w:rFonts w:ascii="Verdana" w:hAnsi="Verdana"/>
          <w:sz w:val="20"/>
        </w:rPr>
        <w:t xml:space="preserve"> przekazany Wykonawcy przy rozpoczęciu realizacji umowy, uznaje się go za doręczony w chwili wpływu wiadomości na skrzynkę sekretariatu Rejonu.</w:t>
      </w:r>
    </w:p>
    <w:p w14:paraId="3CB3F4EF" w14:textId="77777777" w:rsidR="00423873" w:rsidRPr="00335288" w:rsidRDefault="00423873" w:rsidP="00940779">
      <w:pPr>
        <w:pStyle w:val="Akapitzlist"/>
        <w:numPr>
          <w:ilvl w:val="1"/>
          <w:numId w:val="33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 w:rsidRPr="00335288">
        <w:rPr>
          <w:rFonts w:ascii="Verdana" w:hAnsi="Verdana"/>
          <w:sz w:val="20"/>
          <w:szCs w:val="20"/>
        </w:rPr>
        <w:t xml:space="preserve">Wykonawca nie jest uprawniony do wystawienia faktury ustrukturyzowanej w </w:t>
      </w:r>
      <w:proofErr w:type="spellStart"/>
      <w:r w:rsidRPr="00335288">
        <w:rPr>
          <w:rFonts w:ascii="Verdana" w:hAnsi="Verdana"/>
          <w:sz w:val="20"/>
          <w:szCs w:val="20"/>
        </w:rPr>
        <w:t>KSeF</w:t>
      </w:r>
      <w:proofErr w:type="spellEnd"/>
      <w:r w:rsidRPr="00335288">
        <w:rPr>
          <w:rFonts w:ascii="Verdana" w:hAnsi="Verdana"/>
          <w:sz w:val="20"/>
          <w:szCs w:val="20"/>
        </w:rPr>
        <w:t xml:space="preserve"> przed otrzymaniem potwierdzenia protokołu zdawczo</w:t>
      </w:r>
      <w:r w:rsidRPr="00335288">
        <w:rPr>
          <w:rFonts w:ascii="Verdana" w:hAnsi="Verdana"/>
          <w:sz w:val="20"/>
          <w:szCs w:val="20"/>
        </w:rPr>
        <w:noBreakHyphen/>
        <w:t>odbiorczego od upoważnionego przedstawiciela Zamawiającego.</w:t>
      </w:r>
    </w:p>
    <w:p w14:paraId="5EC8539B" w14:textId="6162A48C" w:rsidR="00423873" w:rsidRDefault="00423873" w:rsidP="00940779">
      <w:pPr>
        <w:numPr>
          <w:ilvl w:val="0"/>
          <w:numId w:val="33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  <w:lang w:eastAsia="ar-SA"/>
        </w:rPr>
        <w:t xml:space="preserve">Zamawiający zobowiązuje się do zapłaty wynagrodzenia należnego Wykonawcy przelewem na rachunek bankowy w </w:t>
      </w:r>
      <w:r w:rsidRPr="00335288">
        <w:rPr>
          <w:rFonts w:ascii="Verdana" w:hAnsi="Verdana"/>
          <w:b/>
          <w:bCs/>
          <w:sz w:val="20"/>
        </w:rPr>
        <w:t>…………………….</w:t>
      </w:r>
      <w:r w:rsidRPr="00335288">
        <w:rPr>
          <w:rFonts w:ascii="Verdana" w:hAnsi="Verdana"/>
          <w:sz w:val="20"/>
          <w:lang w:eastAsia="ar-SA"/>
        </w:rPr>
        <w:t xml:space="preserve">  w terminie do 30 dni od dnia otrzymania za pośrednictwem Krajowego Systemu </w:t>
      </w:r>
      <w:proofErr w:type="spellStart"/>
      <w:r w:rsidRPr="00335288">
        <w:rPr>
          <w:rFonts w:ascii="Verdana" w:hAnsi="Verdana"/>
          <w:sz w:val="20"/>
          <w:lang w:eastAsia="ar-SA"/>
        </w:rPr>
        <w:t>eFaktur</w:t>
      </w:r>
      <w:proofErr w:type="spellEnd"/>
      <w:r w:rsidRPr="00335288">
        <w:rPr>
          <w:rFonts w:ascii="Verdana" w:hAnsi="Verdana"/>
          <w:sz w:val="20"/>
          <w:lang w:eastAsia="ar-SA"/>
        </w:rPr>
        <w:t xml:space="preserve"> (</w:t>
      </w:r>
      <w:proofErr w:type="spellStart"/>
      <w:r w:rsidRPr="00335288">
        <w:rPr>
          <w:rFonts w:ascii="Verdana" w:hAnsi="Verdana"/>
          <w:sz w:val="20"/>
          <w:lang w:eastAsia="ar-SA"/>
        </w:rPr>
        <w:t>KSeF</w:t>
      </w:r>
      <w:proofErr w:type="spellEnd"/>
      <w:r w:rsidRPr="00335288">
        <w:rPr>
          <w:rFonts w:ascii="Verdana" w:hAnsi="Verdana"/>
          <w:sz w:val="20"/>
          <w:lang w:eastAsia="ar-SA"/>
        </w:rPr>
        <w:t>), prawidłowo wystawionej faktury VAT</w:t>
      </w:r>
      <w:r w:rsidR="0035561B">
        <w:rPr>
          <w:rFonts w:ascii="Verdana" w:hAnsi="Verdana"/>
          <w:sz w:val="20"/>
          <w:lang w:eastAsia="ar-SA"/>
        </w:rPr>
        <w:t xml:space="preserve"> </w:t>
      </w:r>
      <w:r w:rsidR="0035561B" w:rsidRPr="00BB4F33">
        <w:rPr>
          <w:rFonts w:ascii="Verdana" w:hAnsi="Verdana" w:cs="Arial"/>
          <w:sz w:val="20"/>
          <w:szCs w:val="20"/>
          <w:lang w:eastAsia="ar-SA"/>
        </w:rPr>
        <w:t>na GDDKiA</w:t>
      </w:r>
      <w:r w:rsidR="0035561B">
        <w:rPr>
          <w:rFonts w:ascii="Verdana" w:hAnsi="Verdana" w:cs="Arial"/>
          <w:sz w:val="20"/>
          <w:szCs w:val="20"/>
          <w:lang w:eastAsia="ar-SA"/>
        </w:rPr>
        <w:t xml:space="preserve"> </w:t>
      </w:r>
      <w:r w:rsidR="0035561B" w:rsidRPr="00BB4F33">
        <w:rPr>
          <w:rFonts w:ascii="Verdana" w:hAnsi="Verdana" w:cs="Arial"/>
          <w:sz w:val="20"/>
          <w:szCs w:val="20"/>
          <w:lang w:eastAsia="ar-SA"/>
        </w:rPr>
        <w:t>Oddział w Warszawie,</w:t>
      </w:r>
      <w:r w:rsidR="0035561B">
        <w:rPr>
          <w:rFonts w:ascii="Verdana" w:hAnsi="Verdana" w:cs="Arial"/>
          <w:sz w:val="20"/>
          <w:szCs w:val="20"/>
          <w:lang w:eastAsia="ar-SA"/>
        </w:rPr>
        <w:t xml:space="preserve"> </w:t>
      </w:r>
      <w:r w:rsidR="0035561B" w:rsidRPr="00BB4F33">
        <w:rPr>
          <w:rFonts w:ascii="Verdana" w:hAnsi="Verdana" w:cs="Arial"/>
          <w:sz w:val="20"/>
          <w:szCs w:val="20"/>
          <w:lang w:eastAsia="ar-SA"/>
        </w:rPr>
        <w:t>ul. Mińska 25, 03-808 Warszawa (NIP: 113-20-97-244)</w:t>
      </w:r>
      <w:r w:rsidRPr="00335288">
        <w:rPr>
          <w:rFonts w:ascii="Verdana" w:hAnsi="Verdana"/>
          <w:sz w:val="20"/>
          <w:lang w:eastAsia="ar-SA"/>
        </w:rPr>
        <w:t xml:space="preserve">. </w:t>
      </w:r>
      <w:r w:rsidRPr="00335288">
        <w:rPr>
          <w:rFonts w:ascii="Verdana" w:hAnsi="Verdana"/>
          <w:sz w:val="20"/>
        </w:rPr>
        <w:t>Za dzień zapłaty strony uznają dzień obciążenia rachunku Zamawiającego.</w:t>
      </w:r>
    </w:p>
    <w:p w14:paraId="53302E01" w14:textId="4666DE93" w:rsidR="005D5D06" w:rsidRDefault="00423873" w:rsidP="00940779">
      <w:pPr>
        <w:numPr>
          <w:ilvl w:val="0"/>
          <w:numId w:val="33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1D41A8">
        <w:rPr>
          <w:rFonts w:ascii="Verdana" w:hAnsi="Verdana"/>
          <w:sz w:val="20"/>
        </w:rPr>
        <w:t xml:space="preserve">Faktura w </w:t>
      </w:r>
      <w:proofErr w:type="spellStart"/>
      <w:r w:rsidRPr="001D41A8">
        <w:rPr>
          <w:rFonts w:ascii="Verdana" w:hAnsi="Verdana"/>
          <w:sz w:val="20"/>
        </w:rPr>
        <w:t>KSeF</w:t>
      </w:r>
      <w:proofErr w:type="spellEnd"/>
      <w:r w:rsidRPr="001D41A8">
        <w:rPr>
          <w:rFonts w:ascii="Verdana" w:hAnsi="Verdana"/>
          <w:sz w:val="20"/>
        </w:rPr>
        <w:t xml:space="preserve"> o której mowa w ust.4</w:t>
      </w:r>
      <w:r w:rsidR="005D5D06">
        <w:rPr>
          <w:rFonts w:ascii="Verdana" w:hAnsi="Verdana"/>
          <w:sz w:val="20"/>
        </w:rPr>
        <w:t>:</w:t>
      </w:r>
    </w:p>
    <w:p w14:paraId="142B1F23" w14:textId="2A00FA49" w:rsidR="00423873" w:rsidRPr="005D5D06" w:rsidRDefault="00423873" w:rsidP="005D5D06">
      <w:pPr>
        <w:pStyle w:val="Akapitzlist"/>
        <w:numPr>
          <w:ilvl w:val="1"/>
          <w:numId w:val="62"/>
        </w:numPr>
        <w:suppressAutoHyphens/>
        <w:spacing w:line="360" w:lineRule="auto"/>
        <w:jc w:val="both"/>
        <w:rPr>
          <w:rFonts w:ascii="Verdana" w:hAnsi="Verdana"/>
          <w:sz w:val="20"/>
        </w:rPr>
      </w:pPr>
      <w:r w:rsidRPr="005D5D06">
        <w:rPr>
          <w:rFonts w:ascii="Verdana" w:hAnsi="Verdana"/>
          <w:sz w:val="20"/>
        </w:rPr>
        <w:t>musi zawierać numer protokołu zdawczo</w:t>
      </w:r>
      <w:r w:rsidRPr="005D5D06">
        <w:rPr>
          <w:rFonts w:ascii="Verdana" w:hAnsi="Verdana"/>
          <w:sz w:val="20"/>
        </w:rPr>
        <w:noBreakHyphen/>
        <w:t>odbiorczego oraz datę jego zatwierdzenia,</w:t>
      </w:r>
    </w:p>
    <w:p w14:paraId="5556424D" w14:textId="77777777" w:rsidR="00423873" w:rsidRPr="00335288" w:rsidRDefault="00423873" w:rsidP="00423873">
      <w:pPr>
        <w:numPr>
          <w:ilvl w:val="1"/>
          <w:numId w:val="62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zostanie uznana za skutecznie wystawioną dopiero po podpisaniu protokołu,</w:t>
      </w:r>
    </w:p>
    <w:p w14:paraId="693A73D7" w14:textId="77777777" w:rsidR="00423873" w:rsidRDefault="00423873" w:rsidP="00423873">
      <w:pPr>
        <w:numPr>
          <w:ilvl w:val="1"/>
          <w:numId w:val="62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faktury niezawierające numeru protokołu lub wystawione przed potwierdzeniem protokołu zostaną odrzucone jako wystawione niezgodnie z Umową.</w:t>
      </w:r>
    </w:p>
    <w:p w14:paraId="027AE037" w14:textId="77777777" w:rsidR="00423873" w:rsidRPr="00335288" w:rsidRDefault="00423873" w:rsidP="00423873">
      <w:pPr>
        <w:numPr>
          <w:ilvl w:val="1"/>
          <w:numId w:val="62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W przypadku wystawienia przez Wykonawcę faktury przed podpisaniem protokołu:</w:t>
      </w:r>
    </w:p>
    <w:p w14:paraId="3EF8610B" w14:textId="77777777" w:rsidR="00423873" w:rsidRPr="00335288" w:rsidRDefault="00423873" w:rsidP="00423873">
      <w:pPr>
        <w:numPr>
          <w:ilvl w:val="1"/>
          <w:numId w:val="62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termin płatności nie rozpoczyna biegu,</w:t>
      </w:r>
    </w:p>
    <w:p w14:paraId="59AFAC47" w14:textId="77777777" w:rsidR="00423873" w:rsidRPr="00335288" w:rsidRDefault="00423873" w:rsidP="00423873">
      <w:pPr>
        <w:numPr>
          <w:ilvl w:val="1"/>
          <w:numId w:val="62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Zamawiający odrzuca fakturę,</w:t>
      </w:r>
    </w:p>
    <w:p w14:paraId="43710300" w14:textId="77777777" w:rsidR="00423873" w:rsidRDefault="00423873" w:rsidP="00423873">
      <w:pPr>
        <w:numPr>
          <w:ilvl w:val="1"/>
          <w:numId w:val="62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Wykonawca ma obowiązek anulowania błędnej faktury i wystawienia nowej – dopiero po zatwierdzeniu protokołu.</w:t>
      </w:r>
    </w:p>
    <w:p w14:paraId="618CDD5B" w14:textId="77777777" w:rsidR="00423873" w:rsidRPr="00BC07E3" w:rsidRDefault="00423873" w:rsidP="00423873">
      <w:pPr>
        <w:numPr>
          <w:ilvl w:val="1"/>
          <w:numId w:val="62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1D41A8">
        <w:rPr>
          <w:rFonts w:ascii="Verdana" w:hAnsi="Verdana"/>
          <w:sz w:val="20"/>
        </w:rPr>
        <w:t xml:space="preserve">Wykonawca zobowiązuje się do prawidłowego uzupełnienia pól opisowych struktury XML </w:t>
      </w:r>
      <w:proofErr w:type="spellStart"/>
      <w:r w:rsidRPr="001D41A8">
        <w:rPr>
          <w:rFonts w:ascii="Verdana" w:hAnsi="Verdana"/>
          <w:sz w:val="20"/>
        </w:rPr>
        <w:t>KSeF</w:t>
      </w:r>
      <w:proofErr w:type="spellEnd"/>
      <w:r w:rsidRPr="001D41A8">
        <w:rPr>
          <w:rFonts w:ascii="Verdana" w:hAnsi="Verdana"/>
          <w:sz w:val="20"/>
        </w:rPr>
        <w:t xml:space="preserve">, w szczególności: </w:t>
      </w:r>
      <w:r w:rsidRPr="004F089C">
        <w:rPr>
          <w:rFonts w:ascii="Verdana" w:hAnsi="Verdana"/>
          <w:b/>
          <w:bCs/>
          <w:sz w:val="20"/>
        </w:rPr>
        <w:t>numeru protokołu, daty podpisania protokołu, oznaczenia Rejonu GDDKiA, którego dotyczy   protokół i faktura</w:t>
      </w:r>
      <w:r w:rsidRPr="001D41A8">
        <w:rPr>
          <w:rFonts w:ascii="Verdana" w:hAnsi="Verdana"/>
          <w:sz w:val="20"/>
        </w:rPr>
        <w:t>.</w:t>
      </w:r>
    </w:p>
    <w:p w14:paraId="3E705247" w14:textId="77777777" w:rsidR="002F2AEA" w:rsidRPr="002F2AEA" w:rsidRDefault="006544D2" w:rsidP="002F2AEA">
      <w:pPr>
        <w:numPr>
          <w:ilvl w:val="0"/>
          <w:numId w:val="33"/>
        </w:numPr>
        <w:suppressAutoHyphens/>
        <w:spacing w:before="60" w:after="60" w:line="360" w:lineRule="auto"/>
        <w:ind w:left="426" w:hanging="426"/>
        <w:jc w:val="both"/>
        <w:rPr>
          <w:rFonts w:ascii="Verdana" w:hAnsi="Verdana" w:cs="Arial"/>
          <w:sz w:val="20"/>
          <w:szCs w:val="20"/>
          <w:lang w:eastAsia="ar-SA"/>
        </w:rPr>
      </w:pPr>
      <w:r w:rsidRPr="002F2AEA">
        <w:rPr>
          <w:rFonts w:ascii="Verdana" w:hAnsi="Verdana"/>
          <w:bCs/>
          <w:color w:val="000000"/>
          <w:sz w:val="20"/>
          <w:szCs w:val="20"/>
        </w:rPr>
        <w:lastRenderedPageBreak/>
        <w:t xml:space="preserve">Przyjmuje się, że Wykonawca uwzględnił w swoich cenach wszelkie koszty wynikające </w:t>
      </w:r>
      <w:r w:rsidR="002F2AEA">
        <w:rPr>
          <w:rFonts w:ascii="Verdana" w:hAnsi="Verdana"/>
          <w:bCs/>
          <w:color w:val="000000"/>
          <w:sz w:val="20"/>
          <w:szCs w:val="20"/>
        </w:rPr>
        <w:br/>
      </w:r>
      <w:r w:rsidRPr="002F2AEA">
        <w:rPr>
          <w:rFonts w:ascii="Verdana" w:hAnsi="Verdana"/>
          <w:bCs/>
          <w:color w:val="000000"/>
          <w:sz w:val="20"/>
          <w:szCs w:val="20"/>
        </w:rPr>
        <w:t>z wymagań umowy na podstawie własnych kalkulacji i szacunków.</w:t>
      </w:r>
      <w:r w:rsidR="00734661" w:rsidRPr="00734661">
        <w:t xml:space="preserve"> </w:t>
      </w:r>
    </w:p>
    <w:p w14:paraId="761142D5" w14:textId="77777777" w:rsidR="00734661" w:rsidRPr="002F2AEA" w:rsidRDefault="00734661" w:rsidP="002F2AEA">
      <w:pPr>
        <w:numPr>
          <w:ilvl w:val="0"/>
          <w:numId w:val="33"/>
        </w:numPr>
        <w:suppressAutoHyphens/>
        <w:spacing w:before="60" w:after="60" w:line="360" w:lineRule="auto"/>
        <w:ind w:left="426" w:hanging="426"/>
        <w:jc w:val="both"/>
        <w:rPr>
          <w:rFonts w:ascii="Verdana" w:hAnsi="Verdana" w:cs="Arial"/>
          <w:sz w:val="20"/>
          <w:szCs w:val="20"/>
          <w:lang w:eastAsia="ar-SA"/>
        </w:rPr>
      </w:pPr>
      <w:r w:rsidRPr="002F2AEA">
        <w:rPr>
          <w:rFonts w:ascii="Verdana" w:hAnsi="Verdana"/>
          <w:bCs/>
          <w:color w:val="000000"/>
          <w:sz w:val="20"/>
          <w:szCs w:val="20"/>
        </w:rPr>
        <w:t>Za dzień zapłaty będzie uważany dzień obciążenia rachunku bankowego Zamawiającego.</w:t>
      </w:r>
    </w:p>
    <w:p w14:paraId="0F3DEBCE" w14:textId="77777777" w:rsidR="002F2AEA" w:rsidRDefault="002F2AEA" w:rsidP="00430717">
      <w:pPr>
        <w:shd w:val="clear" w:color="auto" w:fill="FFFFFF"/>
        <w:spacing w:line="360" w:lineRule="auto"/>
        <w:rPr>
          <w:rFonts w:ascii="Verdana" w:hAnsi="Verdana"/>
          <w:b/>
          <w:bCs/>
          <w:sz w:val="20"/>
          <w:szCs w:val="20"/>
        </w:rPr>
      </w:pPr>
    </w:p>
    <w:p w14:paraId="558BEC37" w14:textId="77777777" w:rsidR="006544D2" w:rsidRDefault="006544D2" w:rsidP="002F2AEA">
      <w:pPr>
        <w:shd w:val="clear" w:color="auto" w:fill="FFFFFF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FE51AD">
        <w:rPr>
          <w:rFonts w:ascii="Verdana" w:hAnsi="Verdana"/>
          <w:b/>
          <w:bCs/>
          <w:sz w:val="20"/>
          <w:szCs w:val="20"/>
        </w:rPr>
        <w:t xml:space="preserve">§ </w:t>
      </w:r>
      <w:r>
        <w:rPr>
          <w:rFonts w:ascii="Verdana" w:hAnsi="Verdana"/>
          <w:b/>
          <w:bCs/>
          <w:sz w:val="20"/>
          <w:szCs w:val="20"/>
        </w:rPr>
        <w:t>4</w:t>
      </w:r>
    </w:p>
    <w:p w14:paraId="73F1E487" w14:textId="77777777" w:rsidR="006544D2" w:rsidRPr="00274AAF" w:rsidRDefault="006544D2" w:rsidP="006544D2">
      <w:pPr>
        <w:autoSpaceDE w:val="0"/>
        <w:autoSpaceDN w:val="0"/>
        <w:adjustRightInd w:val="0"/>
        <w:spacing w:line="300" w:lineRule="exact"/>
        <w:jc w:val="center"/>
        <w:rPr>
          <w:rFonts w:ascii="Verdana" w:hAnsi="Verdana" w:cs="Verdana"/>
          <w:b/>
          <w:sz w:val="20"/>
          <w:szCs w:val="20"/>
          <w:lang w:eastAsia="en-US"/>
        </w:rPr>
      </w:pPr>
      <w:r>
        <w:rPr>
          <w:rFonts w:ascii="Verdana" w:hAnsi="Verdana" w:cs="Verdana"/>
          <w:b/>
          <w:sz w:val="20"/>
          <w:szCs w:val="20"/>
          <w:lang w:eastAsia="en-US"/>
        </w:rPr>
        <w:t>ZMIANA WYNAGRODZENIA</w:t>
      </w:r>
    </w:p>
    <w:p w14:paraId="21D8F420" w14:textId="77777777" w:rsidR="006544D2" w:rsidRDefault="006544D2" w:rsidP="006544D2">
      <w:pPr>
        <w:shd w:val="clear" w:color="auto" w:fill="FFFFFF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1B1A2474" w14:textId="77777777" w:rsidR="006544D2" w:rsidRPr="00FE51AD" w:rsidRDefault="006544D2" w:rsidP="00581DEC">
      <w:pPr>
        <w:numPr>
          <w:ilvl w:val="0"/>
          <w:numId w:val="55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E51AD">
        <w:rPr>
          <w:rFonts w:ascii="Verdana" w:hAnsi="Verdana"/>
          <w:sz w:val="20"/>
          <w:szCs w:val="20"/>
        </w:rPr>
        <w:t xml:space="preserve">Wynagrodzenie wykonawcy określone w </w:t>
      </w:r>
      <w:r w:rsidRPr="00FE51AD">
        <w:rPr>
          <w:rFonts w:ascii="Verdana" w:hAnsi="Verdana"/>
          <w:bCs/>
          <w:sz w:val="20"/>
          <w:szCs w:val="20"/>
        </w:rPr>
        <w:t xml:space="preserve">§ </w:t>
      </w:r>
      <w:r>
        <w:rPr>
          <w:rFonts w:ascii="Verdana" w:hAnsi="Verdana"/>
          <w:bCs/>
          <w:sz w:val="20"/>
          <w:szCs w:val="20"/>
        </w:rPr>
        <w:t>3</w:t>
      </w:r>
      <w:r w:rsidRPr="00FE51AD">
        <w:rPr>
          <w:rFonts w:ascii="Verdana" w:hAnsi="Verdana"/>
          <w:bCs/>
          <w:sz w:val="20"/>
          <w:szCs w:val="20"/>
        </w:rPr>
        <w:t xml:space="preserve"> ust. 1 </w:t>
      </w:r>
      <w:r w:rsidRPr="00FE51AD">
        <w:rPr>
          <w:rFonts w:ascii="Verdana" w:hAnsi="Verdana"/>
          <w:sz w:val="20"/>
          <w:szCs w:val="20"/>
        </w:rPr>
        <w:t>ulegnie zmianie o poniesione przez wykonawcę koszty:</w:t>
      </w:r>
    </w:p>
    <w:p w14:paraId="54F52BCA" w14:textId="3077D3E2" w:rsidR="006544D2" w:rsidRDefault="006544D2" w:rsidP="00581DEC">
      <w:pPr>
        <w:numPr>
          <w:ilvl w:val="0"/>
          <w:numId w:val="56"/>
        </w:numPr>
        <w:shd w:val="clear" w:color="auto" w:fill="FFFFFF"/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FE51AD">
        <w:rPr>
          <w:rFonts w:ascii="Verdana" w:hAnsi="Verdana"/>
          <w:sz w:val="20"/>
          <w:szCs w:val="20"/>
        </w:rPr>
        <w:t xml:space="preserve">w przypadku zmiany stawki podatku od towarów i usług, wprowadzonej odpowiednim aktem prawnym – zmianie ulegnie wyłącznie kwota VAT w stopniu wynikającym </w:t>
      </w:r>
      <w:r w:rsidR="005D5D06">
        <w:rPr>
          <w:rFonts w:ascii="Verdana" w:hAnsi="Verdana"/>
          <w:sz w:val="20"/>
          <w:szCs w:val="20"/>
        </w:rPr>
        <w:t xml:space="preserve">                              </w:t>
      </w:r>
      <w:r w:rsidRPr="00FE51AD">
        <w:rPr>
          <w:rFonts w:ascii="Verdana" w:hAnsi="Verdana"/>
          <w:sz w:val="20"/>
          <w:szCs w:val="20"/>
        </w:rPr>
        <w:t xml:space="preserve">z wprowadzonej zmiany, przy zachowaniu stałej ceny netto; </w:t>
      </w:r>
    </w:p>
    <w:p w14:paraId="29DD1891" w14:textId="58E87DBE" w:rsidR="006544D2" w:rsidRDefault="006544D2" w:rsidP="00581DEC">
      <w:pPr>
        <w:numPr>
          <w:ilvl w:val="0"/>
          <w:numId w:val="55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E51AD">
        <w:rPr>
          <w:rFonts w:ascii="Verdana" w:hAnsi="Verdana"/>
          <w:sz w:val="20"/>
          <w:szCs w:val="20"/>
        </w:rPr>
        <w:t xml:space="preserve">Zmiana wysokości wynagrodzenia obowiązywać będzie od dnia wejścia w życie </w:t>
      </w:r>
      <w:proofErr w:type="gramStart"/>
      <w:r w:rsidRPr="00FE51AD">
        <w:rPr>
          <w:rFonts w:ascii="Verdana" w:hAnsi="Verdana"/>
          <w:sz w:val="20"/>
          <w:szCs w:val="20"/>
        </w:rPr>
        <w:t xml:space="preserve">zmian, </w:t>
      </w:r>
      <w:r w:rsidR="005D5D06">
        <w:rPr>
          <w:rFonts w:ascii="Verdana" w:hAnsi="Verdana"/>
          <w:sz w:val="20"/>
          <w:szCs w:val="20"/>
        </w:rPr>
        <w:t xml:space="preserve">  </w:t>
      </w:r>
      <w:proofErr w:type="gramEnd"/>
      <w:r w:rsidR="005D5D06">
        <w:rPr>
          <w:rFonts w:ascii="Verdana" w:hAnsi="Verdana"/>
          <w:sz w:val="20"/>
          <w:szCs w:val="20"/>
        </w:rPr>
        <w:t xml:space="preserve">                            </w:t>
      </w:r>
      <w:r w:rsidRPr="00FE51AD">
        <w:rPr>
          <w:rFonts w:ascii="Verdana" w:hAnsi="Verdana"/>
          <w:sz w:val="20"/>
          <w:szCs w:val="20"/>
        </w:rPr>
        <w:t>o których mowa w ust. 1.</w:t>
      </w:r>
    </w:p>
    <w:p w14:paraId="17AAF024" w14:textId="443B9400" w:rsidR="006544D2" w:rsidRDefault="006544D2" w:rsidP="00581DEC">
      <w:pPr>
        <w:numPr>
          <w:ilvl w:val="0"/>
          <w:numId w:val="55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72E70">
        <w:rPr>
          <w:rFonts w:ascii="Verdana" w:hAnsi="Verdana"/>
          <w:sz w:val="20"/>
          <w:szCs w:val="20"/>
        </w:rPr>
        <w:t xml:space="preserve">W wypadku zmiany, o której mowa w ust. 1 </w:t>
      </w:r>
      <w:r>
        <w:rPr>
          <w:rFonts w:ascii="Verdana" w:hAnsi="Verdana"/>
          <w:sz w:val="20"/>
          <w:szCs w:val="20"/>
        </w:rPr>
        <w:t xml:space="preserve">pkt 1) </w:t>
      </w:r>
      <w:r w:rsidRPr="00E72E70">
        <w:rPr>
          <w:rFonts w:ascii="Verdana" w:hAnsi="Verdana"/>
          <w:sz w:val="20"/>
          <w:szCs w:val="20"/>
        </w:rPr>
        <w:t>wartość netto wynagrodzenia Wykonawcy nie zmieni się, a określona w aneksie wartość brutto wynagrodzenia zostanie wyliczona na podstawie nowych przepisów.</w:t>
      </w:r>
    </w:p>
    <w:p w14:paraId="0F5C278A" w14:textId="77777777" w:rsidR="00BB4F33" w:rsidRPr="00BB4F33" w:rsidRDefault="006544D2" w:rsidP="00581DEC">
      <w:pPr>
        <w:suppressAutoHyphens/>
        <w:spacing w:before="60" w:line="360" w:lineRule="auto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§ 5</w:t>
      </w:r>
    </w:p>
    <w:p w14:paraId="5D65A136" w14:textId="77777777" w:rsidR="00C748E2" w:rsidRDefault="00240500" w:rsidP="00581DEC">
      <w:pPr>
        <w:suppressAutoHyphens/>
        <w:spacing w:before="60" w:line="360" w:lineRule="auto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DOSTAWY</w:t>
      </w:r>
    </w:p>
    <w:p w14:paraId="1EE68AC8" w14:textId="77777777" w:rsidR="00C748E2" w:rsidRPr="00C53787" w:rsidRDefault="00C748E2" w:rsidP="005D5D06">
      <w:pPr>
        <w:numPr>
          <w:ilvl w:val="0"/>
          <w:numId w:val="57"/>
        </w:numPr>
        <w:overflowPunct w:val="0"/>
        <w:autoSpaceDE w:val="0"/>
        <w:autoSpaceDN w:val="0"/>
        <w:spacing w:line="360" w:lineRule="auto"/>
        <w:ind w:left="360"/>
        <w:jc w:val="both"/>
        <w:textAlignment w:val="baseline"/>
        <w:rPr>
          <w:rFonts w:ascii="Verdana" w:hAnsi="Verdana"/>
          <w:sz w:val="20"/>
          <w:szCs w:val="20"/>
          <w:lang w:val="x-none" w:eastAsia="x-none"/>
        </w:rPr>
      </w:pPr>
      <w:r w:rsidRPr="00C53787">
        <w:rPr>
          <w:rFonts w:ascii="Verdana" w:hAnsi="Verdana"/>
          <w:sz w:val="20"/>
          <w:szCs w:val="20"/>
          <w:lang w:val="x-none" w:eastAsia="x-none"/>
        </w:rPr>
        <w:t>Zamawiający jest zobowiązany do dokonania odbioru jakościowego i ilościowego przedmiotu dostawy  w dniu dostarczenia go przez Wykonawcę.</w:t>
      </w:r>
    </w:p>
    <w:p w14:paraId="0D66DF4B" w14:textId="77777777" w:rsidR="00C53787" w:rsidRPr="00C53787" w:rsidRDefault="00C748E2" w:rsidP="005D5D06">
      <w:pPr>
        <w:numPr>
          <w:ilvl w:val="0"/>
          <w:numId w:val="57"/>
        </w:numPr>
        <w:spacing w:line="360" w:lineRule="auto"/>
        <w:ind w:left="360"/>
        <w:jc w:val="both"/>
        <w:rPr>
          <w:rFonts w:ascii="Verdana" w:hAnsi="Verdana"/>
          <w:sz w:val="20"/>
          <w:szCs w:val="20"/>
          <w:lang w:eastAsia="en-US"/>
        </w:rPr>
      </w:pPr>
      <w:r w:rsidRPr="00C53787">
        <w:rPr>
          <w:rFonts w:ascii="Verdana" w:hAnsi="Verdana"/>
          <w:sz w:val="20"/>
          <w:szCs w:val="20"/>
        </w:rPr>
        <w:t>W odbiorze ma prawo uczestniczyć przedstawiciel Wykonawcy.</w:t>
      </w:r>
    </w:p>
    <w:p w14:paraId="3E910268" w14:textId="32813F0A" w:rsidR="00C53787" w:rsidRPr="00403672" w:rsidRDefault="00C748E2" w:rsidP="005D5D06">
      <w:pPr>
        <w:numPr>
          <w:ilvl w:val="0"/>
          <w:numId w:val="57"/>
        </w:numPr>
        <w:spacing w:line="360" w:lineRule="auto"/>
        <w:ind w:left="360"/>
        <w:jc w:val="both"/>
        <w:rPr>
          <w:rFonts w:ascii="Verdana" w:hAnsi="Verdana"/>
          <w:sz w:val="20"/>
          <w:szCs w:val="20"/>
          <w:lang w:eastAsia="en-US"/>
        </w:rPr>
      </w:pPr>
      <w:r w:rsidRPr="00403672">
        <w:rPr>
          <w:rFonts w:ascii="Verdana" w:hAnsi="Verdana"/>
          <w:sz w:val="20"/>
          <w:szCs w:val="20"/>
        </w:rPr>
        <w:t>Wykonawca oświadcza i gwarantuje, że przedmiot dostawy będzie zgodny z wy</w:t>
      </w:r>
      <w:r w:rsidR="00430717">
        <w:rPr>
          <w:rFonts w:ascii="Verdana" w:hAnsi="Verdana"/>
          <w:sz w:val="20"/>
          <w:szCs w:val="20"/>
        </w:rPr>
        <w:t>maganiami zawartymi w Opisie Przedmiotu Zamówienia</w:t>
      </w:r>
      <w:r w:rsidRPr="00403672">
        <w:rPr>
          <w:rFonts w:ascii="Verdana" w:hAnsi="Verdana"/>
          <w:sz w:val="20"/>
          <w:szCs w:val="20"/>
        </w:rPr>
        <w:t xml:space="preserve"> i Ofercie Wykonawcy.</w:t>
      </w:r>
      <w:r w:rsidR="00C53787" w:rsidRPr="00403672">
        <w:rPr>
          <w:rFonts w:ascii="Verdana" w:hAnsi="Verdana"/>
          <w:sz w:val="20"/>
          <w:szCs w:val="20"/>
        </w:rPr>
        <w:t xml:space="preserve"> Zamaw</w:t>
      </w:r>
      <w:r w:rsidR="00403672" w:rsidRPr="00403672">
        <w:rPr>
          <w:rFonts w:ascii="Verdana" w:hAnsi="Verdana"/>
          <w:sz w:val="20"/>
          <w:szCs w:val="20"/>
        </w:rPr>
        <w:t>iający podczas odbioru mebli</w:t>
      </w:r>
      <w:r w:rsidR="00C53787" w:rsidRPr="00403672">
        <w:rPr>
          <w:rFonts w:ascii="Verdana" w:hAnsi="Verdana"/>
          <w:sz w:val="20"/>
          <w:szCs w:val="20"/>
        </w:rPr>
        <w:t xml:space="preserve"> sprawdzi dostawę pod względem ilościowym </w:t>
      </w:r>
      <w:r w:rsidR="00630183">
        <w:rPr>
          <w:rFonts w:ascii="Verdana" w:hAnsi="Verdana"/>
          <w:sz w:val="20"/>
          <w:szCs w:val="20"/>
        </w:rPr>
        <w:br/>
      </w:r>
      <w:r w:rsidR="00C53787" w:rsidRPr="00403672">
        <w:rPr>
          <w:rFonts w:ascii="Verdana" w:hAnsi="Verdana"/>
          <w:sz w:val="20"/>
          <w:szCs w:val="20"/>
        </w:rPr>
        <w:t>i jakościowym oraz zgodności z załączonymi dokumentami. Dostawy będą realizowane sukcesywnie. Zamówienie będzie składane przez Za</w:t>
      </w:r>
      <w:r w:rsidR="0080609A">
        <w:rPr>
          <w:rFonts w:ascii="Verdana" w:hAnsi="Verdana"/>
          <w:sz w:val="20"/>
          <w:szCs w:val="20"/>
        </w:rPr>
        <w:t>mawiającego za pośrednictwem poczty elektronicznej</w:t>
      </w:r>
      <w:r w:rsidR="00C53787" w:rsidRPr="00403672">
        <w:rPr>
          <w:rFonts w:ascii="Verdana" w:hAnsi="Verdana"/>
          <w:sz w:val="20"/>
          <w:szCs w:val="20"/>
        </w:rPr>
        <w:t xml:space="preserve"> zgodnie z asortymentem </w:t>
      </w:r>
      <w:r w:rsidR="002F2AEA">
        <w:rPr>
          <w:rFonts w:ascii="Verdana" w:hAnsi="Verdana"/>
          <w:sz w:val="20"/>
          <w:szCs w:val="20"/>
        </w:rPr>
        <w:t>wy</w:t>
      </w:r>
      <w:r w:rsidR="0080609A">
        <w:rPr>
          <w:rFonts w:ascii="Verdana" w:hAnsi="Verdana"/>
          <w:sz w:val="20"/>
          <w:szCs w:val="20"/>
        </w:rPr>
        <w:t>mienionym w F</w:t>
      </w:r>
      <w:r w:rsidR="004D1BAE">
        <w:rPr>
          <w:rFonts w:ascii="Verdana" w:hAnsi="Verdana"/>
          <w:sz w:val="20"/>
          <w:szCs w:val="20"/>
        </w:rPr>
        <w:t>ormularzu cenowym</w:t>
      </w:r>
      <w:r w:rsidR="00C53787" w:rsidRPr="00403672">
        <w:rPr>
          <w:rFonts w:ascii="Verdana" w:hAnsi="Verdana"/>
          <w:sz w:val="20"/>
          <w:szCs w:val="20"/>
        </w:rPr>
        <w:t>, będzie określało dokładni</w:t>
      </w:r>
      <w:r w:rsidR="00423873">
        <w:rPr>
          <w:rFonts w:ascii="Verdana" w:hAnsi="Verdana"/>
          <w:sz w:val="20"/>
          <w:szCs w:val="20"/>
        </w:rPr>
        <w:t>e</w:t>
      </w:r>
      <w:r w:rsidR="00C53787" w:rsidRPr="00403672">
        <w:rPr>
          <w:rFonts w:ascii="Verdana" w:hAnsi="Verdana"/>
          <w:sz w:val="20"/>
          <w:szCs w:val="20"/>
        </w:rPr>
        <w:t xml:space="preserve"> jego ilość. </w:t>
      </w:r>
    </w:p>
    <w:p w14:paraId="5B8390B2" w14:textId="666665FF" w:rsidR="00403672" w:rsidRDefault="007915D4" w:rsidP="005D5D06">
      <w:pPr>
        <w:numPr>
          <w:ilvl w:val="0"/>
          <w:numId w:val="57"/>
        </w:numPr>
        <w:tabs>
          <w:tab w:val="clear" w:pos="720"/>
        </w:tabs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Przyjęcie dostaw będzie następowało do pomieszczeń wskazanych przez przedstawiciela Zamawiającego wskazanego </w:t>
      </w:r>
      <w:r w:rsidR="00423873">
        <w:rPr>
          <w:rFonts w:ascii="Verdana" w:hAnsi="Verdana"/>
          <w:sz w:val="20"/>
          <w:szCs w:val="20"/>
        </w:rPr>
        <w:t>w korespondencji mailowej.</w:t>
      </w:r>
    </w:p>
    <w:p w14:paraId="6152EDF4" w14:textId="77777777" w:rsidR="007915D4" w:rsidRDefault="007915D4" w:rsidP="007915D4">
      <w:pPr>
        <w:spacing w:line="360" w:lineRule="auto"/>
        <w:ind w:left="426"/>
        <w:jc w:val="center"/>
        <w:rPr>
          <w:rFonts w:ascii="Verdana" w:hAnsi="Verdana"/>
          <w:sz w:val="20"/>
          <w:szCs w:val="20"/>
        </w:rPr>
      </w:pPr>
    </w:p>
    <w:p w14:paraId="457F9C0E" w14:textId="77777777" w:rsidR="00BB4F33" w:rsidRDefault="006544D2" w:rsidP="007915D4">
      <w:pPr>
        <w:spacing w:line="360" w:lineRule="auto"/>
        <w:ind w:left="426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§ 6</w:t>
      </w:r>
    </w:p>
    <w:p w14:paraId="4B92ACF0" w14:textId="77777777" w:rsidR="00D15B7C" w:rsidRDefault="0012458E" w:rsidP="00D15B7C">
      <w:pPr>
        <w:spacing w:line="360" w:lineRule="auto"/>
        <w:ind w:left="426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GWARANCJA</w:t>
      </w:r>
    </w:p>
    <w:p w14:paraId="55014396" w14:textId="77777777" w:rsidR="00D15B7C" w:rsidRPr="00733D61" w:rsidRDefault="0012458E" w:rsidP="00733D61">
      <w:pPr>
        <w:spacing w:line="360" w:lineRule="auto"/>
        <w:ind w:left="426"/>
        <w:rPr>
          <w:rFonts w:ascii="Verdana" w:hAnsi="Verdana"/>
          <w:sz w:val="20"/>
          <w:szCs w:val="20"/>
          <w:lang w:val="pt-BR" w:eastAsia="ar-SA"/>
        </w:rPr>
      </w:pPr>
      <w:r>
        <w:rPr>
          <w:rFonts w:ascii="Verdana" w:hAnsi="Verdana"/>
          <w:sz w:val="20"/>
          <w:szCs w:val="20"/>
          <w:lang w:val="pt-BR" w:eastAsia="ar-SA"/>
        </w:rPr>
        <w:t>Wykonawca udziela Zamawiającemu gwarancji na prz</w:t>
      </w:r>
      <w:r w:rsidR="00430717">
        <w:rPr>
          <w:rFonts w:ascii="Verdana" w:hAnsi="Verdana"/>
          <w:sz w:val="20"/>
          <w:szCs w:val="20"/>
          <w:lang w:val="pt-BR" w:eastAsia="ar-SA"/>
        </w:rPr>
        <w:t>edmiot Umowy na okres 2</w:t>
      </w:r>
      <w:r w:rsidR="00D15B7C">
        <w:rPr>
          <w:rFonts w:ascii="Verdana" w:hAnsi="Verdana"/>
          <w:sz w:val="20"/>
          <w:szCs w:val="20"/>
          <w:lang w:val="pt-BR" w:eastAsia="ar-SA"/>
        </w:rPr>
        <w:t xml:space="preserve"> lat liczonej </w:t>
      </w:r>
      <w:r w:rsidR="00733D61" w:rsidRPr="00733D61">
        <w:rPr>
          <w:rFonts w:ascii="Verdana" w:hAnsi="Verdana"/>
          <w:sz w:val="20"/>
          <w:szCs w:val="20"/>
          <w:lang w:val="pt-BR" w:eastAsia="ar-SA"/>
        </w:rPr>
        <w:t>od dokonania odbioru jakościowego i ilościowego zamówienia danej partii.</w:t>
      </w:r>
    </w:p>
    <w:p w14:paraId="2C8AA783" w14:textId="44D1E537" w:rsidR="00D15B7C" w:rsidRPr="00D15B7C" w:rsidRDefault="00D15B7C" w:rsidP="00D15B7C">
      <w:pPr>
        <w:spacing w:line="360" w:lineRule="auto"/>
        <w:ind w:left="426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§ 7</w:t>
      </w:r>
    </w:p>
    <w:p w14:paraId="5E491425" w14:textId="77777777" w:rsid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t>KARY UMOWNE I ODSZKODOWANIA</w:t>
      </w:r>
    </w:p>
    <w:p w14:paraId="3496BB30" w14:textId="77777777" w:rsidR="006544D2" w:rsidRPr="00BB4F33" w:rsidRDefault="006544D2" w:rsidP="00581DEC">
      <w:pPr>
        <w:suppressAutoHyphens/>
        <w:spacing w:before="60" w:line="360" w:lineRule="auto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159801EC" w14:textId="77777777" w:rsidR="00BB4F33" w:rsidRPr="00BB4F33" w:rsidRDefault="0080609A" w:rsidP="00581DEC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zapłaci Zamawiającemu</w:t>
      </w:r>
      <w:r w:rsidR="00BB4F33" w:rsidRPr="00BB4F33">
        <w:rPr>
          <w:rFonts w:ascii="Verdana" w:hAnsi="Verdana"/>
          <w:sz w:val="20"/>
          <w:szCs w:val="20"/>
        </w:rPr>
        <w:t xml:space="preserve"> karę umowną:</w:t>
      </w:r>
    </w:p>
    <w:p w14:paraId="038E7A47" w14:textId="77777777" w:rsidR="00BB4F33" w:rsidRPr="00BB4F33" w:rsidRDefault="00BB4F33" w:rsidP="00581DEC">
      <w:pPr>
        <w:numPr>
          <w:ilvl w:val="0"/>
          <w:numId w:val="21"/>
        </w:numPr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BB4F33">
        <w:rPr>
          <w:rFonts w:ascii="Verdana" w:hAnsi="Verdana"/>
          <w:sz w:val="20"/>
          <w:szCs w:val="20"/>
        </w:rPr>
        <w:t>za rozwiązanie umowy lub odstąpienie od umow</w:t>
      </w:r>
      <w:r w:rsidR="00C836EF">
        <w:rPr>
          <w:rFonts w:ascii="Verdana" w:hAnsi="Verdana"/>
          <w:sz w:val="20"/>
          <w:szCs w:val="20"/>
        </w:rPr>
        <w:t xml:space="preserve">y przez którąkolwiek ze Stron, </w:t>
      </w:r>
      <w:r w:rsidRPr="00BB4F33">
        <w:rPr>
          <w:rFonts w:ascii="Verdana" w:hAnsi="Verdana"/>
          <w:sz w:val="20"/>
          <w:szCs w:val="20"/>
        </w:rPr>
        <w:t xml:space="preserve">z przyczyn leżących po stronie WYKONAWCY w wysokości 10 % wynagrodzenia umownego brutto wskazanego w § 3 ust. 1, </w:t>
      </w:r>
    </w:p>
    <w:p w14:paraId="5C30F2DE" w14:textId="77777777" w:rsidR="005D5D06" w:rsidRDefault="00BB4F33" w:rsidP="00581DEC">
      <w:pPr>
        <w:numPr>
          <w:ilvl w:val="0"/>
          <w:numId w:val="21"/>
        </w:numPr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BB4F33">
        <w:rPr>
          <w:rFonts w:ascii="Verdana" w:hAnsi="Verdana"/>
          <w:sz w:val="20"/>
          <w:szCs w:val="20"/>
        </w:rPr>
        <w:t>za przekroczenie terminu wy</w:t>
      </w:r>
      <w:r w:rsidR="00EF0D72">
        <w:rPr>
          <w:rFonts w:ascii="Verdana" w:hAnsi="Verdana"/>
          <w:sz w:val="20"/>
          <w:szCs w:val="20"/>
        </w:rPr>
        <w:t xml:space="preserve">konania dostawy wskazanego w § </w:t>
      </w:r>
      <w:r w:rsidR="00292E12">
        <w:rPr>
          <w:rFonts w:ascii="Verdana" w:hAnsi="Verdana"/>
          <w:sz w:val="20"/>
          <w:szCs w:val="20"/>
        </w:rPr>
        <w:t>2</w:t>
      </w:r>
      <w:r w:rsidR="00FA6175">
        <w:rPr>
          <w:rFonts w:ascii="Verdana" w:hAnsi="Verdana"/>
          <w:sz w:val="20"/>
          <w:szCs w:val="20"/>
        </w:rPr>
        <w:t xml:space="preserve"> </w:t>
      </w:r>
      <w:r w:rsidRPr="00BB4F33">
        <w:rPr>
          <w:rFonts w:ascii="Verdana" w:hAnsi="Verdana"/>
          <w:sz w:val="20"/>
          <w:szCs w:val="20"/>
        </w:rPr>
        <w:t xml:space="preserve">w wysokości </w:t>
      </w:r>
      <w:r w:rsidR="00EF0D72">
        <w:rPr>
          <w:rFonts w:ascii="Verdana" w:hAnsi="Verdana"/>
          <w:sz w:val="20"/>
          <w:szCs w:val="20"/>
        </w:rPr>
        <w:br/>
      </w:r>
      <w:r w:rsidRPr="00BB4F33">
        <w:rPr>
          <w:rFonts w:ascii="Verdana" w:hAnsi="Verdana"/>
          <w:sz w:val="20"/>
          <w:szCs w:val="20"/>
        </w:rPr>
        <w:t>0,2 % wynagrodzenia umownego brutto wskazanego w § 3 ust. 1 za każdy dzień zwłoki.</w:t>
      </w:r>
    </w:p>
    <w:p w14:paraId="0BF5AA79" w14:textId="09CA689F" w:rsidR="00BB4F33" w:rsidRPr="005D5D06" w:rsidRDefault="005D5D06" w:rsidP="005D5D06">
      <w:pPr>
        <w:numPr>
          <w:ilvl w:val="0"/>
          <w:numId w:val="21"/>
        </w:numPr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BB4F33">
        <w:rPr>
          <w:rFonts w:ascii="Verdana" w:hAnsi="Verdana"/>
          <w:sz w:val="20"/>
          <w:szCs w:val="20"/>
        </w:rPr>
        <w:t xml:space="preserve">za przekroczenie </w:t>
      </w:r>
      <w:r w:rsidR="00940779">
        <w:rPr>
          <w:rFonts w:ascii="Verdana" w:hAnsi="Verdana"/>
          <w:sz w:val="20"/>
          <w:szCs w:val="20"/>
        </w:rPr>
        <w:t xml:space="preserve">wyznaczonego przez Zamawiającego terminu </w:t>
      </w:r>
      <w:r>
        <w:rPr>
          <w:rFonts w:ascii="Verdana" w:hAnsi="Verdana"/>
          <w:sz w:val="20"/>
          <w:szCs w:val="20"/>
        </w:rPr>
        <w:t xml:space="preserve">dostarczenia partii dostawy </w:t>
      </w:r>
      <w:r w:rsidRPr="00BB4F33">
        <w:rPr>
          <w:rFonts w:ascii="Verdana" w:hAnsi="Verdana"/>
          <w:sz w:val="20"/>
          <w:szCs w:val="20"/>
        </w:rPr>
        <w:t xml:space="preserve">w wysokości </w:t>
      </w:r>
      <w:r w:rsidR="00940779">
        <w:rPr>
          <w:rFonts w:ascii="Verdana" w:hAnsi="Verdana"/>
          <w:sz w:val="20"/>
          <w:szCs w:val="20"/>
        </w:rPr>
        <w:t>0,5</w:t>
      </w:r>
      <w:r w:rsidRPr="00BB4F33">
        <w:rPr>
          <w:rFonts w:ascii="Verdana" w:hAnsi="Verdana"/>
          <w:sz w:val="20"/>
          <w:szCs w:val="20"/>
        </w:rPr>
        <w:t xml:space="preserve"> % wynagrodzenia umownego brutto </w:t>
      </w:r>
      <w:r w:rsidR="00940779">
        <w:rPr>
          <w:rFonts w:ascii="Verdana" w:hAnsi="Verdana"/>
          <w:sz w:val="20"/>
          <w:szCs w:val="20"/>
        </w:rPr>
        <w:t xml:space="preserve">za dane zamówienie </w:t>
      </w:r>
      <w:r w:rsidRPr="00BB4F33">
        <w:rPr>
          <w:rFonts w:ascii="Verdana" w:hAnsi="Verdana"/>
          <w:sz w:val="20"/>
          <w:szCs w:val="20"/>
        </w:rPr>
        <w:t>za każdy dzień zwłoki.</w:t>
      </w:r>
    </w:p>
    <w:p w14:paraId="6A998BAB" w14:textId="565A3880" w:rsidR="00BB4F33" w:rsidRPr="00BB4F33" w:rsidRDefault="0080609A" w:rsidP="00581DEC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zapłaci Wykonawcy</w:t>
      </w:r>
      <w:r w:rsidR="00BB4F33" w:rsidRPr="00BB4F33">
        <w:rPr>
          <w:rFonts w:ascii="Verdana" w:hAnsi="Verdana"/>
          <w:sz w:val="20"/>
          <w:szCs w:val="20"/>
        </w:rPr>
        <w:t xml:space="preserve"> karę umowną za rozwiązanie umowy</w:t>
      </w:r>
      <w:r w:rsidR="00BB4F33" w:rsidRPr="00BB4F33">
        <w:rPr>
          <w:rFonts w:ascii="Verdana" w:hAnsi="Verdana"/>
          <w:sz w:val="20"/>
          <w:szCs w:val="20"/>
          <w:lang w:eastAsia="ar-SA"/>
        </w:rPr>
        <w:t xml:space="preserve"> </w:t>
      </w:r>
      <w:r w:rsidR="00BB4F33" w:rsidRPr="00BB4F33">
        <w:rPr>
          <w:rFonts w:ascii="Verdana" w:hAnsi="Verdana"/>
          <w:sz w:val="20"/>
          <w:szCs w:val="20"/>
        </w:rPr>
        <w:t xml:space="preserve">lub odstąpienie od umowy przez którąkolwiek ze Stron, z przyczyn leżących po </w:t>
      </w:r>
      <w:r>
        <w:rPr>
          <w:rFonts w:ascii="Verdana" w:hAnsi="Verdana"/>
          <w:sz w:val="20"/>
          <w:szCs w:val="20"/>
        </w:rPr>
        <w:t>stronie Zamawiającego</w:t>
      </w:r>
      <w:r w:rsidR="00BB4F33" w:rsidRPr="00BB4F33">
        <w:rPr>
          <w:rFonts w:ascii="Verdana" w:hAnsi="Verdana"/>
          <w:sz w:val="20"/>
          <w:szCs w:val="20"/>
        </w:rPr>
        <w:t xml:space="preserve"> </w:t>
      </w:r>
      <w:r w:rsidR="00940779">
        <w:rPr>
          <w:rFonts w:ascii="Verdana" w:hAnsi="Verdana"/>
          <w:sz w:val="20"/>
          <w:szCs w:val="20"/>
        </w:rPr>
        <w:t xml:space="preserve">                            </w:t>
      </w:r>
      <w:r w:rsidR="00BB4F33" w:rsidRPr="00BB4F33">
        <w:rPr>
          <w:rFonts w:ascii="Verdana" w:hAnsi="Verdana"/>
          <w:sz w:val="20"/>
          <w:szCs w:val="20"/>
        </w:rPr>
        <w:t>w wysokości 10 % wynagrodzenia umownego brutto wskazanego w § 3 ust. 1.</w:t>
      </w:r>
    </w:p>
    <w:p w14:paraId="1F90034D" w14:textId="77777777" w:rsidR="00BB4F33" w:rsidRPr="00BB4F33" w:rsidRDefault="0080609A" w:rsidP="00581DEC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upoważnia Zamawiającemu</w:t>
      </w:r>
      <w:r w:rsidR="00C836EF">
        <w:rPr>
          <w:rFonts w:ascii="Verdana" w:hAnsi="Verdana"/>
          <w:sz w:val="20"/>
          <w:szCs w:val="20"/>
        </w:rPr>
        <w:t xml:space="preserve"> do potrącania kar umownych </w:t>
      </w:r>
      <w:r w:rsidR="00BB4F33" w:rsidRPr="00BB4F33">
        <w:rPr>
          <w:rFonts w:ascii="Verdana" w:hAnsi="Verdana"/>
          <w:sz w:val="20"/>
          <w:szCs w:val="20"/>
        </w:rPr>
        <w:t>z należności przewidzianej w § 3 ust. 1.</w:t>
      </w:r>
    </w:p>
    <w:p w14:paraId="68009752" w14:textId="77777777" w:rsidR="00FC67C6" w:rsidRDefault="00BB4F33" w:rsidP="00FC67C6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B4F33">
        <w:rPr>
          <w:rFonts w:ascii="Verdana" w:hAnsi="Verdana"/>
          <w:bCs/>
          <w:sz w:val="20"/>
          <w:szCs w:val="20"/>
        </w:rPr>
        <w:t xml:space="preserve">Zamawiający zastrzega sobie prawo dochodzenia odszkodowania uzupełniającego na zasadach ogólnych, w </w:t>
      </w:r>
      <w:proofErr w:type="gramStart"/>
      <w:r w:rsidRPr="00BB4F33">
        <w:rPr>
          <w:rFonts w:ascii="Verdana" w:hAnsi="Verdana"/>
          <w:bCs/>
          <w:sz w:val="20"/>
          <w:szCs w:val="20"/>
        </w:rPr>
        <w:t>przypadku</w:t>
      </w:r>
      <w:proofErr w:type="gramEnd"/>
      <w:r w:rsidRPr="00BB4F33">
        <w:rPr>
          <w:rFonts w:ascii="Verdana" w:hAnsi="Verdana"/>
          <w:bCs/>
          <w:sz w:val="20"/>
          <w:szCs w:val="20"/>
        </w:rPr>
        <w:t xml:space="preserve"> gdy suma kar umownych nie pokrywa powstałej szkody.</w:t>
      </w:r>
    </w:p>
    <w:p w14:paraId="39B6BB47" w14:textId="4B1000FB" w:rsidR="00FC67C6" w:rsidRPr="00FC67C6" w:rsidRDefault="00FC67C6" w:rsidP="00FC67C6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C67C6">
        <w:rPr>
          <w:rFonts w:ascii="Verdana" w:eastAsia="Calibri" w:hAnsi="Verdana"/>
          <w:sz w:val="20"/>
          <w:szCs w:val="20"/>
          <w:lang w:eastAsia="en-US"/>
        </w:rPr>
        <w:t xml:space="preserve">Łączna kwota kar umownych naliczonych zgodnie z ust. 1 nie przekroczy kwoty stanowiącej 20% wynagrodzenia netto, o którym mowa w § </w:t>
      </w:r>
      <w:r>
        <w:rPr>
          <w:rFonts w:ascii="Verdana" w:eastAsia="Calibri" w:hAnsi="Verdana"/>
          <w:sz w:val="20"/>
          <w:szCs w:val="20"/>
          <w:lang w:eastAsia="en-US"/>
        </w:rPr>
        <w:t xml:space="preserve">3 </w:t>
      </w:r>
      <w:r w:rsidRPr="00FC67C6">
        <w:rPr>
          <w:rFonts w:ascii="Verdana" w:eastAsia="Calibri" w:hAnsi="Verdana"/>
          <w:sz w:val="20"/>
          <w:szCs w:val="20"/>
          <w:lang w:eastAsia="en-US"/>
        </w:rPr>
        <w:t>ust. 1 Umowy.</w:t>
      </w:r>
    </w:p>
    <w:p w14:paraId="4B0C80D1" w14:textId="77777777" w:rsidR="00FC67C6" w:rsidRPr="00BB4F33" w:rsidRDefault="00FC67C6" w:rsidP="00FC67C6">
      <w:pPr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82BB8EF" w14:textId="77777777" w:rsidR="00BB4F33" w:rsidRPr="00BB4F33" w:rsidRDefault="00BB4F33" w:rsidP="00BB4F33">
      <w:pPr>
        <w:shd w:val="clear" w:color="auto" w:fill="FFFFFF"/>
        <w:tabs>
          <w:tab w:val="left" w:pos="426"/>
        </w:tabs>
        <w:ind w:left="426"/>
        <w:jc w:val="both"/>
        <w:rPr>
          <w:rFonts w:ascii="Verdana" w:hAnsi="Verdana"/>
          <w:sz w:val="20"/>
          <w:szCs w:val="20"/>
          <w:lang w:eastAsia="ar-SA"/>
        </w:rPr>
      </w:pPr>
    </w:p>
    <w:p w14:paraId="70628475" w14:textId="77777777" w:rsidR="00C53787" w:rsidRPr="00BB4F33" w:rsidRDefault="00D15B7C" w:rsidP="006544D2">
      <w:pPr>
        <w:suppressAutoHyphens/>
        <w:jc w:val="center"/>
        <w:rPr>
          <w:rFonts w:ascii="Verdana" w:hAnsi="Verdana" w:cs="Arial"/>
          <w:b/>
          <w:sz w:val="20"/>
          <w:lang w:eastAsia="ar-SA"/>
        </w:rPr>
      </w:pPr>
      <w:r>
        <w:rPr>
          <w:rFonts w:ascii="Verdana" w:hAnsi="Verdana" w:cs="Arial"/>
          <w:b/>
          <w:sz w:val="20"/>
          <w:lang w:eastAsia="ar-SA"/>
        </w:rPr>
        <w:t>§ 8</w:t>
      </w:r>
    </w:p>
    <w:p w14:paraId="0E808254" w14:textId="77777777" w:rsidR="00BB4F33" w:rsidRDefault="00BB4F33" w:rsidP="00BB4F33">
      <w:pPr>
        <w:suppressAutoHyphens/>
        <w:jc w:val="center"/>
        <w:rPr>
          <w:rFonts w:ascii="Verdana" w:hAnsi="Verdana" w:cs="Arial"/>
          <w:b/>
          <w:sz w:val="20"/>
          <w:lang w:eastAsia="ar-SA"/>
        </w:rPr>
      </w:pPr>
      <w:r w:rsidRPr="00BB4F33">
        <w:rPr>
          <w:rFonts w:ascii="Verdana" w:hAnsi="Verdana" w:cs="Arial"/>
          <w:b/>
          <w:sz w:val="20"/>
          <w:lang w:eastAsia="ar-SA"/>
        </w:rPr>
        <w:t>PRZEDSTAWICIELE ZAMAWIAJĄCEGO I WYKONAWCY</w:t>
      </w:r>
    </w:p>
    <w:p w14:paraId="731493E0" w14:textId="77777777" w:rsidR="006544D2" w:rsidRPr="00BB4F33" w:rsidRDefault="006544D2" w:rsidP="00BB4F33">
      <w:pPr>
        <w:suppressAutoHyphens/>
        <w:jc w:val="center"/>
        <w:rPr>
          <w:rFonts w:ascii="Verdana" w:hAnsi="Verdana" w:cs="Arial"/>
          <w:b/>
          <w:sz w:val="20"/>
          <w:lang w:eastAsia="ar-SA"/>
        </w:rPr>
      </w:pPr>
    </w:p>
    <w:p w14:paraId="7779DD86" w14:textId="77777777" w:rsidR="00BB4F33" w:rsidRPr="00BB4F33" w:rsidRDefault="00BB4F33" w:rsidP="00581DEC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ascii="Verdana" w:hAnsi="Verdana" w:cs="TTE1DADA58t00"/>
          <w:sz w:val="20"/>
          <w:szCs w:val="20"/>
        </w:rPr>
      </w:pPr>
      <w:r w:rsidRPr="00BB4F33">
        <w:rPr>
          <w:rFonts w:ascii="Verdana" w:hAnsi="Verdana" w:cs="TTE1DADA58t00"/>
          <w:sz w:val="20"/>
          <w:szCs w:val="20"/>
        </w:rPr>
        <w:t>Osobami uprawnionymi do uzgodnień i koordynacji realizacji niniejszej umowy są:</w:t>
      </w:r>
    </w:p>
    <w:p w14:paraId="1C5CD44B" w14:textId="63D53990" w:rsidR="006264C8" w:rsidRDefault="00BB4F33" w:rsidP="00706D96">
      <w:pPr>
        <w:numPr>
          <w:ilvl w:val="0"/>
          <w:numId w:val="23"/>
        </w:numPr>
        <w:suppressAutoHyphens/>
        <w:spacing w:line="360" w:lineRule="auto"/>
        <w:rPr>
          <w:rFonts w:ascii="Verdana" w:hAnsi="Verdana" w:cs="TTE1DADA58t00"/>
          <w:sz w:val="20"/>
          <w:szCs w:val="20"/>
        </w:rPr>
      </w:pPr>
      <w:r w:rsidRPr="00550687">
        <w:rPr>
          <w:rFonts w:ascii="Verdana" w:hAnsi="Verdana" w:cs="TTE1DADA58t00"/>
          <w:sz w:val="20"/>
          <w:szCs w:val="20"/>
        </w:rPr>
        <w:t>ze</w:t>
      </w:r>
      <w:r w:rsidR="008156D4" w:rsidRPr="00550687">
        <w:rPr>
          <w:rFonts w:ascii="Verdana" w:hAnsi="Verdana" w:cs="TTE1DADA58t00"/>
          <w:sz w:val="20"/>
          <w:szCs w:val="20"/>
        </w:rPr>
        <w:t xml:space="preserve"> strony Zamawiającego </w:t>
      </w:r>
      <w:r w:rsidR="00423873">
        <w:rPr>
          <w:rFonts w:ascii="Verdana" w:hAnsi="Verdana" w:cs="TTE1DADA58t00"/>
          <w:sz w:val="20"/>
          <w:szCs w:val="20"/>
        </w:rPr>
        <w:t>…………</w:t>
      </w:r>
      <w:r w:rsidR="00550687" w:rsidRPr="00550687">
        <w:rPr>
          <w:rFonts w:ascii="Verdana" w:hAnsi="Verdana" w:cs="TTE1DADA58t00"/>
          <w:sz w:val="20"/>
          <w:szCs w:val="20"/>
        </w:rPr>
        <w:t>Tel</w:t>
      </w:r>
      <w:r w:rsidR="00504E99">
        <w:rPr>
          <w:rFonts w:ascii="Verdana" w:hAnsi="Verdana" w:cs="TTE1DADA58t00"/>
          <w:sz w:val="20"/>
          <w:szCs w:val="20"/>
        </w:rPr>
        <w:t xml:space="preserve"> </w:t>
      </w:r>
      <w:r w:rsidR="00423873">
        <w:rPr>
          <w:rFonts w:ascii="Verdana" w:hAnsi="Verdana" w:cs="TTE1DADA58t00"/>
          <w:sz w:val="20"/>
          <w:szCs w:val="20"/>
        </w:rPr>
        <w:t>…………</w:t>
      </w:r>
      <w:r w:rsidR="00504E99">
        <w:rPr>
          <w:rFonts w:ascii="Verdana" w:hAnsi="Verdana" w:cs="TTE1DADA58t00"/>
          <w:sz w:val="20"/>
          <w:szCs w:val="20"/>
        </w:rPr>
        <w:t xml:space="preserve"> </w:t>
      </w:r>
      <w:r w:rsidR="00550687" w:rsidRPr="00550687">
        <w:rPr>
          <w:rFonts w:ascii="Verdana" w:hAnsi="Verdana" w:cs="TTE1DADA58t00"/>
          <w:sz w:val="20"/>
          <w:szCs w:val="20"/>
        </w:rPr>
        <w:t>e-mail</w:t>
      </w:r>
      <w:r w:rsidR="00504E99">
        <w:rPr>
          <w:rFonts w:ascii="Verdana" w:hAnsi="Verdana" w:cs="TTE1DADA58t00"/>
          <w:sz w:val="20"/>
          <w:szCs w:val="20"/>
        </w:rPr>
        <w:t xml:space="preserve">; </w:t>
      </w:r>
      <w:r w:rsidR="00423873">
        <w:rPr>
          <w:rFonts w:ascii="Verdana" w:hAnsi="Verdana" w:cs="TTE1DADA58t00"/>
          <w:sz w:val="20"/>
          <w:szCs w:val="20"/>
        </w:rPr>
        <w:t>………….</w:t>
      </w:r>
    </w:p>
    <w:p w14:paraId="0A446A5E" w14:textId="01321D33" w:rsidR="00BB4F33" w:rsidRPr="0035561B" w:rsidRDefault="006264C8" w:rsidP="00706D96">
      <w:pPr>
        <w:numPr>
          <w:ilvl w:val="0"/>
          <w:numId w:val="23"/>
        </w:numPr>
        <w:suppressAutoHyphens/>
        <w:spacing w:line="360" w:lineRule="auto"/>
        <w:rPr>
          <w:rFonts w:ascii="Verdana" w:hAnsi="Verdana" w:cs="TTE1DADA58t00"/>
          <w:sz w:val="20"/>
          <w:szCs w:val="20"/>
        </w:rPr>
      </w:pPr>
      <w:r>
        <w:rPr>
          <w:rFonts w:ascii="Verdana" w:hAnsi="Verdana" w:cs="TTE1DADA58t00"/>
          <w:sz w:val="20"/>
          <w:szCs w:val="20"/>
        </w:rPr>
        <w:t xml:space="preserve">Ze </w:t>
      </w:r>
      <w:r w:rsidR="00BB4F33" w:rsidRPr="00550687">
        <w:rPr>
          <w:rFonts w:ascii="Verdana" w:hAnsi="Verdana" w:cs="TTE1DADA58t00"/>
          <w:sz w:val="20"/>
          <w:szCs w:val="20"/>
        </w:rPr>
        <w:t>strony Wyko</w:t>
      </w:r>
      <w:r w:rsidR="0080609A" w:rsidRPr="00550687">
        <w:rPr>
          <w:rFonts w:ascii="Verdana" w:hAnsi="Verdana" w:cs="TTE1DADA58t00"/>
          <w:sz w:val="20"/>
          <w:szCs w:val="20"/>
        </w:rPr>
        <w:t xml:space="preserve">nawcy </w:t>
      </w:r>
      <w:r w:rsidR="00504E99">
        <w:rPr>
          <w:rFonts w:ascii="Verdana" w:hAnsi="Verdana" w:cs="TTE1DADA58t00"/>
          <w:sz w:val="20"/>
          <w:szCs w:val="20"/>
        </w:rPr>
        <w:t xml:space="preserve">– </w:t>
      </w:r>
      <w:r w:rsidR="00423873">
        <w:rPr>
          <w:rFonts w:ascii="Verdana" w:hAnsi="Verdana" w:cs="TTE1DADA58t00"/>
          <w:sz w:val="20"/>
          <w:szCs w:val="20"/>
        </w:rPr>
        <w:t>……</w:t>
      </w:r>
      <w:proofErr w:type="gramStart"/>
      <w:r w:rsidR="00423873">
        <w:rPr>
          <w:rFonts w:ascii="Verdana" w:hAnsi="Verdana" w:cs="TTE1DADA58t00"/>
          <w:sz w:val="20"/>
          <w:szCs w:val="20"/>
        </w:rPr>
        <w:t>…….</w:t>
      </w:r>
      <w:proofErr w:type="gramEnd"/>
      <w:r w:rsidR="00423873">
        <w:rPr>
          <w:rFonts w:ascii="Verdana" w:hAnsi="Verdana" w:cs="TTE1DADA58t00"/>
          <w:sz w:val="20"/>
          <w:szCs w:val="20"/>
        </w:rPr>
        <w:t>.</w:t>
      </w:r>
      <w:r w:rsidR="00504E99">
        <w:rPr>
          <w:rFonts w:ascii="Verdana" w:hAnsi="Verdana" w:cs="TTE1DADA58t00"/>
          <w:sz w:val="20"/>
          <w:szCs w:val="20"/>
        </w:rPr>
        <w:t xml:space="preserve"> </w:t>
      </w:r>
      <w:r w:rsidR="0080609A" w:rsidRPr="00550687">
        <w:rPr>
          <w:rFonts w:ascii="Verdana" w:hAnsi="Verdana" w:cs="TTE1DADA58t00"/>
          <w:sz w:val="20"/>
          <w:szCs w:val="20"/>
        </w:rPr>
        <w:t xml:space="preserve"> </w:t>
      </w:r>
      <w:r w:rsidR="0080609A" w:rsidRPr="0035561B">
        <w:rPr>
          <w:rFonts w:ascii="Verdana" w:hAnsi="Verdana" w:cs="TTE1DADA58t00"/>
          <w:sz w:val="20"/>
          <w:szCs w:val="20"/>
        </w:rPr>
        <w:t>Tel</w:t>
      </w:r>
      <w:r w:rsidR="00504E99" w:rsidRPr="0035561B">
        <w:rPr>
          <w:rFonts w:ascii="Verdana" w:hAnsi="Verdana" w:cs="TTE1DADA58t00"/>
          <w:sz w:val="20"/>
          <w:szCs w:val="20"/>
        </w:rPr>
        <w:t xml:space="preserve"> </w:t>
      </w:r>
      <w:r w:rsidR="00423873" w:rsidRPr="0035561B">
        <w:rPr>
          <w:rFonts w:ascii="Verdana" w:hAnsi="Verdana" w:cs="TTE1DADA58t00"/>
          <w:sz w:val="20"/>
          <w:szCs w:val="20"/>
        </w:rPr>
        <w:t>………</w:t>
      </w:r>
      <w:proofErr w:type="gramStart"/>
      <w:r w:rsidR="00423873" w:rsidRPr="0035561B">
        <w:rPr>
          <w:rFonts w:ascii="Verdana" w:hAnsi="Verdana" w:cs="TTE1DADA58t00"/>
          <w:sz w:val="20"/>
          <w:szCs w:val="20"/>
        </w:rPr>
        <w:t>…….</w:t>
      </w:r>
      <w:proofErr w:type="gramEnd"/>
      <w:r w:rsidR="00423873" w:rsidRPr="0035561B">
        <w:rPr>
          <w:rFonts w:ascii="Verdana" w:hAnsi="Verdana" w:cs="TTE1DADA58t00"/>
          <w:sz w:val="20"/>
          <w:szCs w:val="20"/>
        </w:rPr>
        <w:t>.</w:t>
      </w:r>
      <w:r w:rsidR="00504E99" w:rsidRPr="0035561B">
        <w:rPr>
          <w:rFonts w:ascii="Verdana" w:hAnsi="Verdana" w:cs="TTE1DADA58t00"/>
          <w:sz w:val="20"/>
          <w:szCs w:val="20"/>
        </w:rPr>
        <w:t xml:space="preserve"> </w:t>
      </w:r>
      <w:r w:rsidR="00BB4F33" w:rsidRPr="0035561B">
        <w:rPr>
          <w:rFonts w:ascii="Verdana" w:hAnsi="Verdana" w:cs="TTE1DADA58t00"/>
          <w:sz w:val="20"/>
          <w:szCs w:val="20"/>
        </w:rPr>
        <w:t>e-mail</w:t>
      </w:r>
      <w:r w:rsidR="00504E99" w:rsidRPr="0035561B">
        <w:rPr>
          <w:rFonts w:ascii="Verdana" w:hAnsi="Verdana" w:cs="TTE1DADA58t00"/>
          <w:sz w:val="20"/>
          <w:szCs w:val="20"/>
        </w:rPr>
        <w:t xml:space="preserve">; </w:t>
      </w:r>
      <w:r w:rsidR="00423873" w:rsidRPr="0035561B">
        <w:rPr>
          <w:rFonts w:ascii="Verdana" w:hAnsi="Verdana" w:cs="TTE1DADA58t00"/>
          <w:sz w:val="20"/>
          <w:szCs w:val="20"/>
        </w:rPr>
        <w:t>……………</w:t>
      </w:r>
    </w:p>
    <w:p w14:paraId="7DB150F1" w14:textId="77777777" w:rsidR="00BB4F33" w:rsidRPr="00BB4F33" w:rsidRDefault="00BB4F33" w:rsidP="00581DEC">
      <w:pPr>
        <w:numPr>
          <w:ilvl w:val="0"/>
          <w:numId w:val="22"/>
        </w:numPr>
        <w:shd w:val="clear" w:color="auto" w:fill="FFFFFF"/>
        <w:tabs>
          <w:tab w:val="left" w:pos="426"/>
          <w:tab w:val="left" w:leader="dot" w:pos="8486"/>
        </w:tabs>
        <w:suppressAutoHyphens/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  <w:lang w:eastAsia="ar-SA"/>
        </w:rPr>
      </w:pPr>
      <w:r w:rsidRPr="00BB4F33">
        <w:rPr>
          <w:rFonts w:ascii="Verdana" w:hAnsi="Verdana" w:cs="TTE1DADA58t00"/>
          <w:sz w:val="20"/>
          <w:szCs w:val="20"/>
        </w:rPr>
        <w:t xml:space="preserve">Zmiana osób, o których mowa w ust.1 nie stanowi zmiany Umowy i następuje </w:t>
      </w:r>
      <w:proofErr w:type="gramStart"/>
      <w:r w:rsidRPr="00BB4F33">
        <w:rPr>
          <w:rFonts w:ascii="Verdana" w:hAnsi="Verdana" w:cs="TTE1DADA58t00"/>
          <w:sz w:val="20"/>
          <w:szCs w:val="20"/>
        </w:rPr>
        <w:t>poprzez  pisemne</w:t>
      </w:r>
      <w:proofErr w:type="gramEnd"/>
      <w:r w:rsidRPr="00BB4F33">
        <w:rPr>
          <w:rFonts w:ascii="Verdana" w:hAnsi="Verdana" w:cs="TTE1DADA58t00"/>
          <w:sz w:val="20"/>
          <w:szCs w:val="20"/>
        </w:rPr>
        <w:t xml:space="preserve"> poinformowanie drugiej strony.</w:t>
      </w:r>
    </w:p>
    <w:p w14:paraId="167B219E" w14:textId="77777777" w:rsidR="00BB4F33" w:rsidRPr="00BB4F33" w:rsidRDefault="00BB4F33" w:rsidP="00581DEC">
      <w:pPr>
        <w:numPr>
          <w:ilvl w:val="0"/>
          <w:numId w:val="22"/>
        </w:numPr>
        <w:shd w:val="clear" w:color="auto" w:fill="FFFFFF"/>
        <w:tabs>
          <w:tab w:val="left" w:pos="426"/>
          <w:tab w:val="left" w:leader="dot" w:pos="8486"/>
        </w:tabs>
        <w:suppressAutoHyphens/>
        <w:autoSpaceDE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  <w:lang w:val="pt-BR" w:eastAsia="ar-SA"/>
        </w:rPr>
      </w:pPr>
      <w:r w:rsidRPr="00BB4F33">
        <w:rPr>
          <w:rFonts w:ascii="Verdana" w:hAnsi="Verdana" w:cs="Verdana"/>
          <w:sz w:val="20"/>
          <w:szCs w:val="20"/>
          <w:lang w:eastAsia="en-US"/>
        </w:rPr>
        <w:t xml:space="preserve">Zamawiający zastrzega sobie prawo zmiany osoby wskazanej w ust.1. </w:t>
      </w:r>
      <w:r w:rsidR="00C836EF">
        <w:rPr>
          <w:rFonts w:ascii="Verdana" w:hAnsi="Verdana" w:cs="Verdana"/>
          <w:sz w:val="20"/>
          <w:szCs w:val="20"/>
          <w:lang w:eastAsia="en-US"/>
        </w:rPr>
        <w:t xml:space="preserve">pkt 1. </w:t>
      </w:r>
      <w:r w:rsidRPr="00BB4F33">
        <w:rPr>
          <w:rFonts w:ascii="Verdana" w:hAnsi="Verdana" w:cs="Verdana"/>
          <w:sz w:val="20"/>
          <w:szCs w:val="20"/>
          <w:lang w:eastAsia="en-US"/>
        </w:rPr>
        <w:t>O dokonaniu zmiany Zamawiający powiadomi na piśmie Wykonawcę na 3 dni przed dokonaniem zmiany. Zmiana ta nie wymaga aneksu do niniejszej Umowy.</w:t>
      </w:r>
    </w:p>
    <w:p w14:paraId="0CC56BD0" w14:textId="77777777" w:rsidR="00BB4F33" w:rsidRPr="00BB4F33" w:rsidRDefault="00BB4F33" w:rsidP="00BB4F33">
      <w:pPr>
        <w:shd w:val="clear" w:color="auto" w:fill="FFFFFF"/>
        <w:tabs>
          <w:tab w:val="left" w:pos="426"/>
          <w:tab w:val="left" w:leader="dot" w:pos="8486"/>
        </w:tabs>
        <w:autoSpaceDE w:val="0"/>
        <w:ind w:left="426"/>
        <w:jc w:val="both"/>
        <w:rPr>
          <w:rFonts w:ascii="Verdana" w:hAnsi="Verdana"/>
          <w:sz w:val="20"/>
          <w:szCs w:val="20"/>
          <w:lang w:val="pt-BR" w:eastAsia="ar-SA"/>
        </w:rPr>
      </w:pPr>
    </w:p>
    <w:p w14:paraId="0CC5D3FF" w14:textId="77777777" w:rsidR="00BB4F33" w:rsidRPr="00BB4F33" w:rsidRDefault="00D15B7C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§ 9</w:t>
      </w:r>
    </w:p>
    <w:p w14:paraId="1C62916A" w14:textId="77777777" w:rsid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t>ODSTĄPIENIE OD UMOWY</w:t>
      </w:r>
    </w:p>
    <w:p w14:paraId="0C7156B1" w14:textId="77777777" w:rsidR="006544D2" w:rsidRPr="00BB4F33" w:rsidRDefault="006544D2" w:rsidP="00581DEC">
      <w:pPr>
        <w:suppressAutoHyphens/>
        <w:spacing w:before="60" w:line="360" w:lineRule="auto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73178D34" w14:textId="77777777" w:rsidR="00BB4F33" w:rsidRPr="00BB4F33" w:rsidRDefault="00BB4F33" w:rsidP="00581DEC">
      <w:pPr>
        <w:numPr>
          <w:ilvl w:val="0"/>
          <w:numId w:val="37"/>
        </w:numPr>
        <w:suppressAutoHyphens/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  <w:lang w:eastAsia="ar-SA"/>
        </w:rPr>
      </w:pPr>
      <w:r w:rsidRPr="00BB4F33">
        <w:rPr>
          <w:rFonts w:ascii="Verdana" w:hAnsi="Verdana"/>
          <w:spacing w:val="-2"/>
          <w:sz w:val="20"/>
          <w:szCs w:val="20"/>
          <w:lang w:eastAsia="ar-SA"/>
        </w:rPr>
        <w:t>Zamawiającemu przysługuje prawo do odstąpienia od Umowy, jeżeli:</w:t>
      </w:r>
    </w:p>
    <w:p w14:paraId="6990F9FA" w14:textId="77777777" w:rsidR="00BB4F33" w:rsidRPr="00BB4F33" w:rsidRDefault="00BB4F33" w:rsidP="00581DEC">
      <w:pPr>
        <w:numPr>
          <w:ilvl w:val="0"/>
          <w:numId w:val="38"/>
        </w:numPr>
        <w:suppressAutoHyphens/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  <w:lang w:eastAsia="ar-SA"/>
        </w:rPr>
      </w:pPr>
      <w:r w:rsidRPr="00BB4F33">
        <w:rPr>
          <w:rFonts w:ascii="Verdana" w:hAnsi="Verdana"/>
          <w:spacing w:val="-2"/>
          <w:sz w:val="20"/>
          <w:szCs w:val="20"/>
          <w:lang w:eastAsia="ar-SA"/>
        </w:rPr>
        <w:t>czynności objęte niniejszą Umową wykonuje bez zgody Zamawiającego podmiot inny niż wskazany w niniejszej Umowie,</w:t>
      </w:r>
    </w:p>
    <w:p w14:paraId="79D2CFD9" w14:textId="0DA24C5B" w:rsidR="00BB4F33" w:rsidRPr="00BB4F33" w:rsidRDefault="00BB4F33" w:rsidP="00581DEC">
      <w:pPr>
        <w:numPr>
          <w:ilvl w:val="0"/>
          <w:numId w:val="38"/>
        </w:numPr>
        <w:suppressAutoHyphens/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  <w:lang w:eastAsia="ar-SA"/>
        </w:rPr>
      </w:pPr>
      <w:r w:rsidRPr="00BB4F33">
        <w:rPr>
          <w:rFonts w:ascii="Verdana" w:hAnsi="Verdana"/>
          <w:spacing w:val="-2"/>
          <w:sz w:val="20"/>
          <w:szCs w:val="20"/>
          <w:lang w:eastAsia="ar-SA"/>
        </w:rPr>
        <w:lastRenderedPageBreak/>
        <w:t>wystąpi istotna zmiana okoliczności powodująca, że wykonanie Umowy nie leży w interesie publicznym, czego nie można było przewidzieć w chwili zawarcia Umowy</w:t>
      </w:r>
      <w:r w:rsidR="007D03DA">
        <w:rPr>
          <w:rFonts w:ascii="Verdana" w:hAnsi="Verdana"/>
          <w:spacing w:val="-2"/>
          <w:sz w:val="20"/>
          <w:szCs w:val="20"/>
          <w:lang w:eastAsia="ar-SA"/>
        </w:rPr>
        <w:t>.</w:t>
      </w:r>
      <w:r w:rsidRPr="00BB4F33">
        <w:rPr>
          <w:rFonts w:ascii="Verdana" w:hAnsi="Verdana"/>
          <w:spacing w:val="-2"/>
          <w:sz w:val="20"/>
          <w:szCs w:val="20"/>
          <w:lang w:eastAsia="ar-SA"/>
        </w:rPr>
        <w:t xml:space="preserve"> W takim wypadku Wykonawca może jedynie żądać wynagrodzenia należnego mu </w:t>
      </w:r>
      <w:r w:rsidR="00742FC6">
        <w:rPr>
          <w:rFonts w:ascii="Verdana" w:hAnsi="Verdana"/>
          <w:spacing w:val="-2"/>
          <w:sz w:val="20"/>
          <w:szCs w:val="20"/>
          <w:lang w:eastAsia="ar-SA"/>
        </w:rPr>
        <w:t>z tytułu wykonania części Umowy</w:t>
      </w:r>
      <w:r w:rsidRPr="00BB4F33">
        <w:rPr>
          <w:rFonts w:ascii="Verdana" w:hAnsi="Verdana"/>
          <w:spacing w:val="-2"/>
          <w:sz w:val="20"/>
          <w:szCs w:val="20"/>
          <w:lang w:eastAsia="ar-SA"/>
        </w:rPr>
        <w:t>,</w:t>
      </w:r>
    </w:p>
    <w:p w14:paraId="277CA47B" w14:textId="15E6901E" w:rsidR="00BB4F33" w:rsidRPr="00BB4F33" w:rsidRDefault="00BB4F33" w:rsidP="00581DEC">
      <w:pPr>
        <w:numPr>
          <w:ilvl w:val="0"/>
          <w:numId w:val="38"/>
        </w:numPr>
        <w:tabs>
          <w:tab w:val="num" w:pos="1021"/>
        </w:tabs>
        <w:suppressAutoHyphens/>
        <w:spacing w:line="360" w:lineRule="auto"/>
        <w:ind w:right="32"/>
        <w:jc w:val="both"/>
        <w:rPr>
          <w:rFonts w:ascii="Verdana" w:hAnsi="Verdana"/>
          <w:spacing w:val="-2"/>
          <w:sz w:val="20"/>
          <w:szCs w:val="20"/>
          <w:lang w:eastAsia="ar-SA"/>
        </w:rPr>
      </w:pPr>
      <w:r w:rsidRPr="00BB4F33">
        <w:rPr>
          <w:rFonts w:ascii="Verdana" w:hAnsi="Verdana"/>
          <w:spacing w:val="-2"/>
          <w:sz w:val="20"/>
          <w:szCs w:val="20"/>
          <w:lang w:eastAsia="ar-SA"/>
        </w:rPr>
        <w:t>Wykonawca realizuje zamówienie w sposób niezgodny z Opisem Przedmiotu Zamówienia, wskazaniami Zamawiającego lub niniejszą Umową</w:t>
      </w:r>
      <w:r w:rsidR="007D03DA">
        <w:rPr>
          <w:rFonts w:ascii="Verdana" w:hAnsi="Verdana"/>
          <w:spacing w:val="-2"/>
          <w:sz w:val="20"/>
          <w:szCs w:val="20"/>
          <w:lang w:eastAsia="ar-SA"/>
        </w:rPr>
        <w:t>.</w:t>
      </w:r>
    </w:p>
    <w:p w14:paraId="73BEC4D8" w14:textId="77777777" w:rsidR="00BB4F33" w:rsidRPr="00BB4F33" w:rsidRDefault="00BB4F33" w:rsidP="00581DEC">
      <w:pPr>
        <w:numPr>
          <w:ilvl w:val="0"/>
          <w:numId w:val="37"/>
        </w:numPr>
        <w:suppressAutoHyphens/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  <w:lang w:eastAsia="ar-SA"/>
        </w:rPr>
      </w:pPr>
      <w:r w:rsidRPr="00BB4F33">
        <w:rPr>
          <w:rFonts w:ascii="Verdana" w:hAnsi="Verdana"/>
          <w:spacing w:val="-2"/>
          <w:sz w:val="20"/>
          <w:szCs w:val="20"/>
          <w:lang w:eastAsia="ar-SA"/>
        </w:rPr>
        <w:t xml:space="preserve">Odstąpienie od Umowy przez </w:t>
      </w:r>
      <w:r w:rsidRPr="00BB4F33">
        <w:rPr>
          <w:rFonts w:ascii="Verdana" w:hAnsi="Verdana"/>
          <w:bCs/>
          <w:spacing w:val="-2"/>
          <w:sz w:val="20"/>
          <w:szCs w:val="20"/>
          <w:lang w:eastAsia="ar-SA"/>
        </w:rPr>
        <w:t>Zamawiającego</w:t>
      </w:r>
      <w:r w:rsidRPr="00BB4F33">
        <w:rPr>
          <w:rFonts w:ascii="Verdana" w:hAnsi="Verdana"/>
          <w:spacing w:val="-2"/>
          <w:sz w:val="20"/>
          <w:szCs w:val="20"/>
          <w:lang w:eastAsia="ar-SA"/>
        </w:rPr>
        <w:t xml:space="preserve"> powinno nastąpić w formie pisemnej w terminie 30 dni od daty powzięcia wiadomości o zaistnieniu okoliczności określonych w ust. </w:t>
      </w:r>
      <w:r w:rsidRPr="00BB4F33">
        <w:rPr>
          <w:rFonts w:ascii="Verdana" w:hAnsi="Verdana"/>
          <w:bCs/>
          <w:spacing w:val="-2"/>
          <w:sz w:val="20"/>
          <w:szCs w:val="20"/>
          <w:lang w:eastAsia="ar-SA"/>
        </w:rPr>
        <w:t>1</w:t>
      </w:r>
      <w:r w:rsidRPr="00BB4F33">
        <w:rPr>
          <w:rFonts w:ascii="Verdana" w:hAnsi="Verdana"/>
          <w:spacing w:val="-2"/>
          <w:sz w:val="20"/>
          <w:szCs w:val="20"/>
          <w:lang w:eastAsia="ar-SA"/>
        </w:rPr>
        <w:t xml:space="preserve"> i powinno zawierać uzasadnienie.</w:t>
      </w:r>
    </w:p>
    <w:p w14:paraId="78927B37" w14:textId="3515AFAE" w:rsidR="00BB4F33" w:rsidRPr="00BB4F33" w:rsidRDefault="00BB4F33" w:rsidP="00581DEC">
      <w:pPr>
        <w:numPr>
          <w:ilvl w:val="0"/>
          <w:numId w:val="37"/>
        </w:numPr>
        <w:suppressAutoHyphens/>
        <w:spacing w:line="360" w:lineRule="auto"/>
        <w:jc w:val="both"/>
        <w:rPr>
          <w:rFonts w:ascii="Verdana" w:hAnsi="Verdana"/>
          <w:spacing w:val="-2"/>
          <w:sz w:val="20"/>
          <w:szCs w:val="20"/>
          <w:lang w:eastAsia="ar-SA"/>
        </w:rPr>
      </w:pPr>
      <w:r w:rsidRPr="00BB4F33">
        <w:rPr>
          <w:rFonts w:ascii="Verdana" w:hAnsi="Verdana"/>
          <w:spacing w:val="-2"/>
          <w:sz w:val="20"/>
          <w:szCs w:val="20"/>
          <w:lang w:eastAsia="ar-SA"/>
        </w:rPr>
        <w:t>Zamawiający w razie odstąpienia od Umowy z przyczyn, za które Wykonawca nie odpowiada, obowiązany jest do zapłaty wynagrodzenia za część dostawy, która została wykonana do dnia odstąpienia, w terminie określonym w § 3 ust</w:t>
      </w:r>
      <w:r w:rsidR="005D5D06">
        <w:rPr>
          <w:rFonts w:ascii="Verdana" w:hAnsi="Verdana"/>
          <w:spacing w:val="-2"/>
          <w:sz w:val="20"/>
          <w:szCs w:val="20"/>
          <w:lang w:eastAsia="ar-SA"/>
        </w:rPr>
        <w:t>.</w:t>
      </w:r>
      <w:r w:rsidRPr="00BB4F33">
        <w:rPr>
          <w:rFonts w:ascii="Verdana" w:hAnsi="Verdana"/>
          <w:spacing w:val="-2"/>
          <w:sz w:val="20"/>
          <w:szCs w:val="20"/>
          <w:lang w:eastAsia="ar-SA"/>
        </w:rPr>
        <w:t xml:space="preserve"> </w:t>
      </w:r>
      <w:r w:rsidR="00B419D6">
        <w:rPr>
          <w:rFonts w:ascii="Verdana" w:hAnsi="Verdana"/>
          <w:spacing w:val="-2"/>
          <w:sz w:val="20"/>
          <w:szCs w:val="20"/>
          <w:lang w:eastAsia="ar-SA"/>
        </w:rPr>
        <w:t>4</w:t>
      </w:r>
      <w:r w:rsidRPr="00BB4F33">
        <w:rPr>
          <w:rFonts w:ascii="Verdana" w:hAnsi="Verdana"/>
          <w:spacing w:val="-2"/>
          <w:sz w:val="20"/>
          <w:szCs w:val="20"/>
          <w:lang w:eastAsia="ar-SA"/>
        </w:rPr>
        <w:t xml:space="preserve"> niniejszej Umowy.</w:t>
      </w:r>
    </w:p>
    <w:p w14:paraId="268DEAC9" w14:textId="77777777" w:rsidR="00BB4F33" w:rsidRPr="00BB4F33" w:rsidRDefault="00BB4F33" w:rsidP="00581DEC">
      <w:pPr>
        <w:numPr>
          <w:ilvl w:val="0"/>
          <w:numId w:val="37"/>
        </w:numPr>
        <w:suppressAutoHyphens/>
        <w:spacing w:line="360" w:lineRule="auto"/>
        <w:ind w:right="34"/>
        <w:jc w:val="both"/>
        <w:rPr>
          <w:rFonts w:ascii="Verdana" w:eastAsia="Arial Unicode MS" w:hAnsi="Verdana"/>
          <w:spacing w:val="-2"/>
          <w:sz w:val="20"/>
          <w:szCs w:val="20"/>
          <w:lang w:eastAsia="ar-SA"/>
        </w:rPr>
      </w:pPr>
      <w:r w:rsidRPr="00BB4F33">
        <w:rPr>
          <w:rFonts w:ascii="Verdana" w:hAnsi="Verdana"/>
          <w:spacing w:val="-2"/>
          <w:sz w:val="20"/>
          <w:szCs w:val="20"/>
          <w:lang w:eastAsia="ar-SA"/>
        </w:rPr>
        <w:t xml:space="preserve">Zamawiający zastrzega sobie prawo dochodzenia roszczeń z tytułu poniesionych strat </w:t>
      </w:r>
      <w:r w:rsidRPr="00BB4F33">
        <w:rPr>
          <w:rFonts w:ascii="Verdana" w:hAnsi="Verdana"/>
          <w:spacing w:val="-2"/>
          <w:sz w:val="20"/>
          <w:szCs w:val="20"/>
          <w:lang w:eastAsia="ar-SA"/>
        </w:rPr>
        <w:br/>
        <w:t>w wypadku odstąpienia od Umowy z przyczyn leżących po stronie Wykonawcy.</w:t>
      </w:r>
    </w:p>
    <w:p w14:paraId="2D74F9F6" w14:textId="77777777" w:rsidR="00BB4F33" w:rsidRPr="00BB4F33" w:rsidRDefault="00BB4F33" w:rsidP="006544D2">
      <w:pPr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7BA61D24" w14:textId="77777777" w:rsidR="00BB4F33" w:rsidRPr="00BB4F33" w:rsidRDefault="00D15B7C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§ 10</w:t>
      </w:r>
    </w:p>
    <w:p w14:paraId="2EB8F8EC" w14:textId="77777777" w:rsidR="00BB4F33" w:rsidRDefault="00BB4F33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 w:rsidRPr="00BB4F33">
        <w:rPr>
          <w:rFonts w:ascii="Verdana" w:hAnsi="Verdana" w:cs="Arial"/>
          <w:b/>
          <w:sz w:val="20"/>
          <w:szCs w:val="20"/>
          <w:lang w:val="pt-BR" w:eastAsia="ar-SA"/>
        </w:rPr>
        <w:t>CESJA WIERZYTELNOŚCI</w:t>
      </w:r>
    </w:p>
    <w:p w14:paraId="09323F8B" w14:textId="77777777" w:rsidR="006544D2" w:rsidRPr="00BB4F33" w:rsidRDefault="006544D2" w:rsidP="00BB4F3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67BC67BF" w14:textId="77777777" w:rsidR="00BB4F33" w:rsidRPr="00BB4F33" w:rsidRDefault="00BB4F33" w:rsidP="00581DEC">
      <w:pPr>
        <w:numPr>
          <w:ilvl w:val="0"/>
          <w:numId w:val="24"/>
        </w:numPr>
        <w:suppressAutoHyphens/>
        <w:spacing w:line="360" w:lineRule="auto"/>
        <w:ind w:left="426" w:hanging="426"/>
        <w:jc w:val="both"/>
        <w:rPr>
          <w:rFonts w:ascii="Verdana" w:hAnsi="Verdana" w:cs="Arial"/>
          <w:bCs/>
          <w:sz w:val="20"/>
          <w:szCs w:val="20"/>
        </w:rPr>
      </w:pPr>
      <w:r w:rsidRPr="00BB4F33">
        <w:rPr>
          <w:rFonts w:ascii="Verdana" w:hAnsi="Verdana" w:cs="Arial"/>
          <w:bCs/>
          <w:sz w:val="20"/>
          <w:szCs w:val="20"/>
        </w:rPr>
        <w:t>Wykonawca nie może przenieść zobowiązań wynikających z umowy na jakikolwiek inny podmiot.</w:t>
      </w:r>
    </w:p>
    <w:p w14:paraId="41E509B1" w14:textId="77777777" w:rsidR="00BB4F33" w:rsidRPr="00BB4F33" w:rsidRDefault="00BB4F33" w:rsidP="00581DEC">
      <w:pPr>
        <w:numPr>
          <w:ilvl w:val="0"/>
          <w:numId w:val="24"/>
        </w:numPr>
        <w:suppressAutoHyphens/>
        <w:spacing w:line="360" w:lineRule="auto"/>
        <w:ind w:left="426" w:hanging="426"/>
        <w:jc w:val="both"/>
        <w:rPr>
          <w:rFonts w:ascii="Verdana" w:hAnsi="Verdana" w:cs="Arial"/>
          <w:bCs/>
          <w:sz w:val="20"/>
          <w:szCs w:val="20"/>
        </w:rPr>
      </w:pPr>
      <w:r w:rsidRPr="00BB4F33">
        <w:rPr>
          <w:rFonts w:ascii="Verdana" w:hAnsi="Verdana" w:cs="Arial"/>
          <w:bCs/>
          <w:sz w:val="20"/>
          <w:szCs w:val="20"/>
        </w:rPr>
        <w:t>Wykonawca nie może bez zgody Zamawiającego przelać jakiejkolwiek wierzytelności wynikającej z Umowy lub jakiejkolwiek jej części, korzy</w:t>
      </w:r>
      <w:r w:rsidR="00C836EF">
        <w:rPr>
          <w:rFonts w:ascii="Verdana" w:hAnsi="Verdana" w:cs="Arial"/>
          <w:bCs/>
          <w:sz w:val="20"/>
          <w:szCs w:val="20"/>
        </w:rPr>
        <w:t xml:space="preserve">ści z niego lub udziału w nim, </w:t>
      </w:r>
      <w:r w:rsidRPr="00BB4F33">
        <w:rPr>
          <w:rFonts w:ascii="Verdana" w:hAnsi="Verdana" w:cs="Arial"/>
          <w:bCs/>
          <w:sz w:val="20"/>
          <w:szCs w:val="20"/>
        </w:rPr>
        <w:t xml:space="preserve">na osoby trzecie. Zgoda Zamawiającego na przelew jakiejkolwiek wierzytelności wynikającej z Umowy wymaga formy pisemnej pod rygorem nieważności. </w:t>
      </w:r>
    </w:p>
    <w:p w14:paraId="0AB19615" w14:textId="77777777" w:rsidR="00BB4F33" w:rsidRDefault="00BB4F33" w:rsidP="00240500">
      <w:pPr>
        <w:numPr>
          <w:ilvl w:val="0"/>
          <w:numId w:val="24"/>
        </w:numPr>
        <w:suppressAutoHyphens/>
        <w:spacing w:line="360" w:lineRule="auto"/>
        <w:ind w:left="426" w:hanging="426"/>
        <w:jc w:val="both"/>
        <w:rPr>
          <w:rFonts w:ascii="Verdana" w:hAnsi="Verdana" w:cs="Arial"/>
          <w:bCs/>
          <w:sz w:val="20"/>
          <w:szCs w:val="20"/>
        </w:rPr>
      </w:pPr>
      <w:r w:rsidRPr="00BB4F33">
        <w:rPr>
          <w:rFonts w:ascii="Verdana" w:hAnsi="Verdana" w:cs="Arial"/>
          <w:bCs/>
          <w:sz w:val="20"/>
          <w:szCs w:val="20"/>
        </w:rPr>
        <w:t>W przypadku, gdy Wykonawca występuje jako Konsorcjum, wniosek o wyrażenie zgody na przelew jakiejkolwiek wierzytelności wynikającej z Umowy muszą podpisać łącznie wszyscy członkowie Konsorcjum.</w:t>
      </w:r>
    </w:p>
    <w:p w14:paraId="6D1AB928" w14:textId="77777777" w:rsidR="00855B03" w:rsidRDefault="00855B03" w:rsidP="00855B03">
      <w:pPr>
        <w:suppressAutoHyphens/>
        <w:spacing w:line="360" w:lineRule="auto"/>
        <w:ind w:left="426"/>
        <w:jc w:val="both"/>
        <w:rPr>
          <w:rFonts w:ascii="Verdana" w:hAnsi="Verdana" w:cs="Arial"/>
          <w:bCs/>
          <w:sz w:val="20"/>
          <w:szCs w:val="20"/>
        </w:rPr>
      </w:pPr>
    </w:p>
    <w:p w14:paraId="29F83739" w14:textId="568DDC95" w:rsidR="00855B03" w:rsidRPr="00855B03" w:rsidRDefault="00855B03" w:rsidP="00855B0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§ 11</w:t>
      </w:r>
    </w:p>
    <w:p w14:paraId="281605CE" w14:textId="6F8C38EE" w:rsidR="00855B03" w:rsidRPr="0073077E" w:rsidRDefault="00855B03" w:rsidP="00855B03">
      <w:pPr>
        <w:pStyle w:val="Akapitzlist"/>
        <w:shd w:val="clear" w:color="auto" w:fill="FFFFFF"/>
        <w:spacing w:line="300" w:lineRule="exact"/>
        <w:ind w:left="0"/>
        <w:jc w:val="center"/>
        <w:rPr>
          <w:rFonts w:ascii="Verdana" w:eastAsia="Calibri" w:hAnsi="Verdana" w:cs="Verdana"/>
          <w:b/>
          <w:bCs/>
          <w:sz w:val="20"/>
          <w:szCs w:val="20"/>
        </w:rPr>
      </w:pPr>
      <w:r>
        <w:rPr>
          <w:rFonts w:ascii="Verdana" w:eastAsia="Calibri" w:hAnsi="Verdana" w:cs="Verdana"/>
          <w:b/>
          <w:bCs/>
          <w:sz w:val="20"/>
          <w:szCs w:val="20"/>
        </w:rPr>
        <w:t>OCHRONA DANYCH OSOBOWYCH</w:t>
      </w:r>
    </w:p>
    <w:p w14:paraId="6FE98660" w14:textId="77777777" w:rsidR="00855B03" w:rsidRPr="008704B3" w:rsidRDefault="00855B03" w:rsidP="00855B03">
      <w:pPr>
        <w:spacing w:line="300" w:lineRule="exact"/>
        <w:ind w:left="64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</w:p>
    <w:p w14:paraId="6CD50935" w14:textId="77777777" w:rsidR="00855B03" w:rsidRPr="0073077E" w:rsidRDefault="00855B03" w:rsidP="00855B03">
      <w:pPr>
        <w:numPr>
          <w:ilvl w:val="0"/>
          <w:numId w:val="65"/>
        </w:numPr>
        <w:spacing w:line="360" w:lineRule="auto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3077E">
        <w:rPr>
          <w:rFonts w:ascii="Verdana" w:eastAsia="Calibri" w:hAnsi="Verdana" w:cs="Verdana"/>
          <w:sz w:val="20"/>
          <w:szCs w:val="20"/>
          <w:lang w:eastAsia="en-US"/>
        </w:rPr>
        <w:t>Wykonawca w związku z zawarciem i wykonywaniem niniejszej umowy będzie pełnić funkcję:</w:t>
      </w:r>
    </w:p>
    <w:p w14:paraId="43CF2BAB" w14:textId="1886852E" w:rsidR="00855B03" w:rsidRPr="0073077E" w:rsidRDefault="00855B03" w:rsidP="00855B03">
      <w:pPr>
        <w:pStyle w:val="Akapitzlist"/>
        <w:numPr>
          <w:ilvl w:val="0"/>
          <w:numId w:val="64"/>
        </w:numPr>
        <w:spacing w:line="360" w:lineRule="auto"/>
        <w:contextualSpacing/>
        <w:jc w:val="both"/>
        <w:rPr>
          <w:rFonts w:ascii="Verdana" w:eastAsia="Calibri" w:hAnsi="Verdana" w:cs="Verdana"/>
          <w:sz w:val="20"/>
          <w:szCs w:val="20"/>
        </w:rPr>
      </w:pPr>
      <w:r w:rsidRPr="0073077E">
        <w:rPr>
          <w:rFonts w:ascii="Verdana" w:eastAsia="Calibri" w:hAnsi="Verdana" w:cs="Verdana"/>
          <w:sz w:val="20"/>
          <w:szCs w:val="20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</w:t>
      </w:r>
      <w:proofErr w:type="gramStart"/>
      <w:r w:rsidRPr="0073077E">
        <w:rPr>
          <w:rFonts w:ascii="Verdana" w:eastAsia="Calibri" w:hAnsi="Verdana" w:cs="Verdana"/>
          <w:sz w:val="20"/>
          <w:szCs w:val="20"/>
        </w:rPr>
        <w:t xml:space="preserve">”) </w:t>
      </w:r>
      <w:r w:rsidR="00940779">
        <w:rPr>
          <w:rFonts w:ascii="Verdana" w:eastAsia="Calibri" w:hAnsi="Verdana" w:cs="Verdana"/>
          <w:sz w:val="20"/>
          <w:szCs w:val="20"/>
        </w:rPr>
        <w:t xml:space="preserve">  </w:t>
      </w:r>
      <w:proofErr w:type="gramEnd"/>
      <w:r w:rsidR="00940779">
        <w:rPr>
          <w:rFonts w:ascii="Verdana" w:eastAsia="Calibri" w:hAnsi="Verdana" w:cs="Verdana"/>
          <w:sz w:val="20"/>
          <w:szCs w:val="20"/>
        </w:rPr>
        <w:t xml:space="preserve">                          </w:t>
      </w:r>
      <w:r w:rsidRPr="0073077E">
        <w:rPr>
          <w:rFonts w:ascii="Verdana" w:eastAsia="Calibri" w:hAnsi="Verdana" w:cs="Verdana"/>
          <w:sz w:val="20"/>
          <w:szCs w:val="20"/>
        </w:rPr>
        <w:t>– w zakresie czynności przetwarzania określonych w odrębnej umowie powierzenia przetwarzania. Umowa powierzenia przetwarzania stanowi załącznik nr 2 do Umowy.</w:t>
      </w:r>
    </w:p>
    <w:p w14:paraId="7DCB0ADF" w14:textId="24C9B3A4" w:rsidR="00855B03" w:rsidRPr="0073077E" w:rsidRDefault="00855B03" w:rsidP="00855B03">
      <w:pPr>
        <w:pStyle w:val="Akapitzlist"/>
        <w:numPr>
          <w:ilvl w:val="0"/>
          <w:numId w:val="64"/>
        </w:numPr>
        <w:spacing w:line="360" w:lineRule="auto"/>
        <w:contextualSpacing/>
        <w:jc w:val="both"/>
        <w:rPr>
          <w:rFonts w:ascii="Verdana" w:eastAsia="Calibri" w:hAnsi="Verdana" w:cs="Verdana"/>
          <w:sz w:val="20"/>
          <w:szCs w:val="20"/>
        </w:rPr>
      </w:pPr>
      <w:r w:rsidRPr="0073077E">
        <w:rPr>
          <w:rFonts w:ascii="Verdana" w:eastAsia="Calibri" w:hAnsi="Verdana" w:cs="Verdana"/>
          <w:sz w:val="20"/>
          <w:szCs w:val="20"/>
        </w:rPr>
        <w:lastRenderedPageBreak/>
        <w:t xml:space="preserve">Samodzielnego administratora danych osobowych, zgodnie z przepisami RODO </w:t>
      </w:r>
      <w:r w:rsidR="00940779">
        <w:rPr>
          <w:rFonts w:ascii="Verdana" w:eastAsia="Calibri" w:hAnsi="Verdana" w:cs="Verdana"/>
          <w:sz w:val="20"/>
          <w:szCs w:val="20"/>
        </w:rPr>
        <w:t xml:space="preserve">                   </w:t>
      </w:r>
      <w:r w:rsidRPr="0073077E">
        <w:rPr>
          <w:rFonts w:ascii="Verdana" w:eastAsia="Calibri" w:hAnsi="Verdana" w:cs="Verdana"/>
          <w:sz w:val="20"/>
          <w:szCs w:val="20"/>
        </w:rPr>
        <w:t>– w zakresie pozostałych danych osobowych.</w:t>
      </w:r>
    </w:p>
    <w:p w14:paraId="716CFF5A" w14:textId="5B4DE54D" w:rsidR="00855B03" w:rsidRPr="0073077E" w:rsidRDefault="00855B03" w:rsidP="00855B03">
      <w:pPr>
        <w:numPr>
          <w:ilvl w:val="0"/>
          <w:numId w:val="65"/>
        </w:numPr>
        <w:spacing w:line="360" w:lineRule="auto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3077E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osobowych po stronie Zamawiającego jest Generalny Dyrektor Dróg Krajowych i Autostrad. Administratorem danych po stronie Wykonawcy jest </w:t>
      </w:r>
      <w:r>
        <w:rPr>
          <w:rFonts w:ascii="Verdana" w:eastAsia="Calibri" w:hAnsi="Verdana" w:cs="Verdana"/>
          <w:sz w:val="20"/>
          <w:szCs w:val="20"/>
          <w:lang w:eastAsia="en-US"/>
        </w:rPr>
        <w:t>……………………</w:t>
      </w:r>
      <w:proofErr w:type="gramStart"/>
      <w:r>
        <w:rPr>
          <w:rFonts w:ascii="Verdana" w:eastAsia="Calibri" w:hAnsi="Verdana" w:cs="Verdana"/>
          <w:sz w:val="20"/>
          <w:szCs w:val="20"/>
          <w:lang w:eastAsia="en-US"/>
        </w:rPr>
        <w:t>…….</w:t>
      </w:r>
      <w:proofErr w:type="gramEnd"/>
      <w:r>
        <w:rPr>
          <w:rFonts w:ascii="Verdana" w:eastAsia="Calibri" w:hAnsi="Verdana" w:cs="Verdana"/>
          <w:sz w:val="20"/>
          <w:szCs w:val="20"/>
          <w:lang w:eastAsia="en-US"/>
        </w:rPr>
        <w:t>.</w:t>
      </w:r>
    </w:p>
    <w:p w14:paraId="7D8D00B9" w14:textId="7ECBD99D" w:rsidR="00855B03" w:rsidRPr="0073077E" w:rsidRDefault="00855B03" w:rsidP="00855B03">
      <w:pPr>
        <w:numPr>
          <w:ilvl w:val="0"/>
          <w:numId w:val="65"/>
        </w:numPr>
        <w:spacing w:line="360" w:lineRule="auto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3077E">
        <w:rPr>
          <w:rFonts w:ascii="Verdana" w:eastAsia="Calibri" w:hAnsi="Verdana" w:cs="Verdana"/>
          <w:sz w:val="20"/>
          <w:szCs w:val="20"/>
          <w:lang w:eastAsia="en-US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</w:t>
      </w:r>
      <w:r w:rsidR="00940779">
        <w:rPr>
          <w:rFonts w:ascii="Verdana" w:eastAsia="Calibri" w:hAnsi="Verdana" w:cs="Verdana"/>
          <w:sz w:val="20"/>
          <w:szCs w:val="20"/>
          <w:lang w:eastAsia="en-US"/>
        </w:rPr>
        <w:t xml:space="preserve">                </w:t>
      </w:r>
      <w:r w:rsidRPr="0073077E">
        <w:rPr>
          <w:rFonts w:ascii="Verdana" w:eastAsia="Calibri" w:hAnsi="Verdana" w:cs="Verdana"/>
          <w:sz w:val="20"/>
          <w:szCs w:val="20"/>
          <w:lang w:eastAsia="en-US"/>
        </w:rPr>
        <w:t xml:space="preserve">w imieniu Zamawiającego, o fakcie rozpoczęcia przetwarzania tych danych osobowych przez Zamawiającego. </w:t>
      </w:r>
    </w:p>
    <w:p w14:paraId="2561C21A" w14:textId="77777777" w:rsidR="00855B03" w:rsidRPr="0073077E" w:rsidRDefault="00855B03" w:rsidP="00855B03">
      <w:pPr>
        <w:numPr>
          <w:ilvl w:val="0"/>
          <w:numId w:val="65"/>
        </w:numPr>
        <w:spacing w:line="360" w:lineRule="auto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3077E">
        <w:rPr>
          <w:rFonts w:ascii="Verdana" w:eastAsia="Calibri" w:hAnsi="Verdana" w:cs="Verdana"/>
          <w:sz w:val="20"/>
          <w:szCs w:val="20"/>
          <w:lang w:eastAsia="en-US"/>
        </w:rPr>
        <w:t xml:space="preserve">Obowiązek, o którym mowa w ust. 3, zostanie wykonany poprzez przekazanie osobom, których dane osobowe przetwarza Zamawiający  aktualnej klauzuli informacyjnej dostępnej na stronie internetowej </w:t>
      </w:r>
      <w:hyperlink r:id="rId8" w:history="1">
        <w:r w:rsidRPr="0073077E">
          <w:rPr>
            <w:rStyle w:val="Hipercze"/>
            <w:rFonts w:ascii="Verdana" w:eastAsia="Calibri" w:hAnsi="Verdana" w:cs="Verdana"/>
            <w:sz w:val="20"/>
            <w:szCs w:val="20"/>
            <w:lang w:eastAsia="en-US"/>
          </w:rPr>
          <w:t>https://www.gov.pl/web/gddkia/przetwarzanie-danych-osobowych-pracownikow-wykonawcow-i-podwykonawcow</w:t>
        </w:r>
      </w:hyperlink>
      <w:r w:rsidRPr="0073077E">
        <w:rPr>
          <w:rFonts w:ascii="Verdana" w:eastAsia="Calibri" w:hAnsi="Verdana" w:cs="Verdana"/>
          <w:sz w:val="20"/>
          <w:szCs w:val="20"/>
          <w:lang w:eastAsia="en-US"/>
        </w:rPr>
        <w:t xml:space="preserve">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326033E4" w14:textId="77777777" w:rsidR="00855B03" w:rsidRPr="0073077E" w:rsidRDefault="00855B03" w:rsidP="00855B03">
      <w:pPr>
        <w:numPr>
          <w:ilvl w:val="0"/>
          <w:numId w:val="65"/>
        </w:numPr>
        <w:spacing w:line="360" w:lineRule="auto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73077E">
        <w:rPr>
          <w:rFonts w:ascii="Verdana" w:eastAsia="Calibri" w:hAnsi="Verdana" w:cs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0B787B12" w14:textId="77777777" w:rsidR="00855B03" w:rsidRPr="00240500" w:rsidRDefault="00855B03" w:rsidP="00855B03">
      <w:pPr>
        <w:suppressAutoHyphens/>
        <w:spacing w:line="360" w:lineRule="auto"/>
        <w:ind w:left="426"/>
        <w:jc w:val="both"/>
        <w:rPr>
          <w:rFonts w:ascii="Verdana" w:hAnsi="Verdana" w:cs="Arial"/>
          <w:bCs/>
          <w:sz w:val="20"/>
          <w:szCs w:val="20"/>
        </w:rPr>
      </w:pPr>
    </w:p>
    <w:p w14:paraId="59D761BE" w14:textId="22C51544" w:rsidR="00BB4F33" w:rsidRDefault="00D15B7C" w:rsidP="00BB4F33">
      <w:pPr>
        <w:suppressAutoHyphens/>
        <w:spacing w:before="60"/>
        <w:jc w:val="center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t>§ 1</w:t>
      </w:r>
      <w:r w:rsidR="00855B03">
        <w:rPr>
          <w:rFonts w:ascii="Verdana" w:hAnsi="Verdana"/>
          <w:b/>
          <w:sz w:val="20"/>
          <w:szCs w:val="20"/>
          <w:lang w:eastAsia="ar-SA"/>
        </w:rPr>
        <w:t>2</w:t>
      </w:r>
    </w:p>
    <w:p w14:paraId="0A6A9C8D" w14:textId="7D2821FD" w:rsidR="00BB4F33" w:rsidRDefault="00C836EF" w:rsidP="00855B03">
      <w:pPr>
        <w:suppressAutoHyphens/>
        <w:spacing w:before="60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  <w:r>
        <w:rPr>
          <w:rFonts w:ascii="Verdana" w:hAnsi="Verdana" w:cs="Arial"/>
          <w:b/>
          <w:sz w:val="20"/>
          <w:szCs w:val="20"/>
          <w:lang w:val="pt-BR" w:eastAsia="ar-SA"/>
        </w:rPr>
        <w:t>POSTANOWIENIA KOŃCOWE</w:t>
      </w:r>
    </w:p>
    <w:p w14:paraId="370483EC" w14:textId="77777777" w:rsidR="006544D2" w:rsidRPr="00BB4F33" w:rsidRDefault="006544D2" w:rsidP="00581DEC">
      <w:pPr>
        <w:suppressAutoHyphens/>
        <w:spacing w:before="60" w:line="360" w:lineRule="auto"/>
        <w:jc w:val="center"/>
        <w:rPr>
          <w:rFonts w:ascii="Verdana" w:hAnsi="Verdana" w:cs="Arial"/>
          <w:b/>
          <w:sz w:val="20"/>
          <w:szCs w:val="20"/>
          <w:lang w:val="pt-BR" w:eastAsia="ar-SA"/>
        </w:rPr>
      </w:pPr>
    </w:p>
    <w:p w14:paraId="4345BF23" w14:textId="77777777" w:rsidR="00BB4F33" w:rsidRPr="00BB4F33" w:rsidRDefault="00BB4F33" w:rsidP="00581DEC">
      <w:pPr>
        <w:numPr>
          <w:ilvl w:val="0"/>
          <w:numId w:val="25"/>
        </w:numPr>
        <w:suppressAutoHyphens/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BB4F33">
        <w:rPr>
          <w:rFonts w:ascii="Verdana" w:hAnsi="Verdana" w:cs="Arial"/>
          <w:sz w:val="20"/>
          <w:szCs w:val="20"/>
          <w:lang w:eastAsia="ar-SA"/>
        </w:rPr>
        <w:t>W sprawach nie uregulowanych niniejszą Umową stosuje</w:t>
      </w:r>
      <w:r w:rsidR="002F7177">
        <w:rPr>
          <w:rFonts w:ascii="Verdana" w:hAnsi="Verdana" w:cs="Arial"/>
          <w:sz w:val="20"/>
          <w:szCs w:val="20"/>
          <w:lang w:eastAsia="ar-SA"/>
        </w:rPr>
        <w:t xml:space="preserve"> się przepisy Kodeksu cywilnego.</w:t>
      </w:r>
    </w:p>
    <w:p w14:paraId="65C289B7" w14:textId="77777777" w:rsidR="00BB4F33" w:rsidRPr="00BB4F33" w:rsidRDefault="00BB4F33" w:rsidP="00581DEC">
      <w:pPr>
        <w:numPr>
          <w:ilvl w:val="0"/>
          <w:numId w:val="25"/>
        </w:numPr>
        <w:suppressAutoHyphens/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BB4F33">
        <w:rPr>
          <w:rFonts w:ascii="Verdana" w:hAnsi="Verdana" w:cs="Arial"/>
          <w:sz w:val="20"/>
          <w:szCs w:val="20"/>
          <w:lang w:eastAsia="ar-SA"/>
        </w:rPr>
        <w:t>Wszelkie zmiany niniejszej Umowy wymagają zgody obu Stron w formie pisemnej pod rygorem nieważności.</w:t>
      </w:r>
    </w:p>
    <w:p w14:paraId="732A0FD0" w14:textId="1182D78F" w:rsidR="00BB4F33" w:rsidRDefault="00BB4F33" w:rsidP="00581DEC">
      <w:pPr>
        <w:numPr>
          <w:ilvl w:val="0"/>
          <w:numId w:val="25"/>
        </w:numPr>
        <w:suppressAutoHyphens/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BB4F33">
        <w:rPr>
          <w:rFonts w:ascii="Verdana" w:hAnsi="Verdana" w:cs="Arial"/>
          <w:sz w:val="20"/>
          <w:szCs w:val="20"/>
          <w:lang w:eastAsia="ar-SA"/>
        </w:rPr>
        <w:t>Wszelkie spory mogące wyniknąć w związku z realizacją Umowy będą rozstrzygane przez sąd właściwy dla siedziby Zamawiającego</w:t>
      </w:r>
      <w:r w:rsidR="00423873">
        <w:rPr>
          <w:rFonts w:ascii="Verdana" w:hAnsi="Verdana" w:cs="Arial"/>
          <w:sz w:val="20"/>
          <w:szCs w:val="20"/>
          <w:lang w:eastAsia="ar-SA"/>
        </w:rPr>
        <w:t>.</w:t>
      </w:r>
    </w:p>
    <w:p w14:paraId="30E1CBD9" w14:textId="188D9B20" w:rsidR="00BB4F33" w:rsidRPr="00423873" w:rsidRDefault="00423873" w:rsidP="00581DEC">
      <w:pPr>
        <w:numPr>
          <w:ilvl w:val="0"/>
          <w:numId w:val="25"/>
        </w:numPr>
        <w:tabs>
          <w:tab w:val="left" w:pos="-5760"/>
          <w:tab w:val="left" w:pos="-5580"/>
          <w:tab w:val="left" w:leader="dot" w:pos="8998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pacing w:val="-2"/>
          <w:sz w:val="20"/>
          <w:szCs w:val="20"/>
          <w:lang w:eastAsia="ar-SA"/>
        </w:rPr>
        <w:t>Niniejszą Umowę sporządzono w dwóch</w:t>
      </w:r>
      <w:r w:rsidRPr="00BB4F33">
        <w:rPr>
          <w:rFonts w:ascii="Verdana" w:hAnsi="Verdana"/>
          <w:spacing w:val="-2"/>
          <w:sz w:val="20"/>
          <w:szCs w:val="20"/>
          <w:lang w:eastAsia="ar-SA"/>
        </w:rPr>
        <w:t xml:space="preserve"> jed</w:t>
      </w:r>
      <w:r>
        <w:rPr>
          <w:rFonts w:ascii="Verdana" w:hAnsi="Verdana"/>
          <w:spacing w:val="-2"/>
          <w:sz w:val="20"/>
          <w:szCs w:val="20"/>
          <w:lang w:eastAsia="ar-SA"/>
        </w:rPr>
        <w:t>nobrzmiących egzemplarzach</w:t>
      </w:r>
      <w:r w:rsidRPr="00607C02">
        <w:rPr>
          <w:rFonts w:ascii="Verdana" w:hAnsi="Verdana"/>
          <w:sz w:val="20"/>
        </w:rPr>
        <w:t xml:space="preserve"> po jednym dla każdej ze Stron.</w:t>
      </w:r>
    </w:p>
    <w:p w14:paraId="6156101B" w14:textId="77777777" w:rsidR="0066446A" w:rsidRDefault="0066446A" w:rsidP="00581DEC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DB4D891" w14:textId="77777777" w:rsidR="0066446A" w:rsidRDefault="0066446A" w:rsidP="00581DEC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5DE4F6B6" w14:textId="77777777" w:rsidR="0066446A" w:rsidRPr="00BB4F33" w:rsidRDefault="0066446A" w:rsidP="00581DEC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3D97B43" w14:textId="77777777" w:rsidR="00C836EF" w:rsidRPr="00742FC6" w:rsidRDefault="00BB4F33" w:rsidP="00742FC6">
      <w:pPr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BB4F33">
        <w:rPr>
          <w:rFonts w:ascii="Verdana" w:hAnsi="Verdana" w:cs="Arial"/>
          <w:b/>
          <w:sz w:val="20"/>
          <w:szCs w:val="20"/>
        </w:rPr>
        <w:t>ZAMAWIAJĄCY</w:t>
      </w:r>
      <w:r w:rsidRPr="00BB4F33">
        <w:rPr>
          <w:rFonts w:ascii="Verdana" w:hAnsi="Verdana" w:cs="Arial"/>
          <w:b/>
          <w:sz w:val="20"/>
          <w:szCs w:val="20"/>
        </w:rPr>
        <w:tab/>
      </w:r>
      <w:r w:rsidRPr="00BB4F33">
        <w:rPr>
          <w:rFonts w:ascii="Verdana" w:hAnsi="Verdana" w:cs="Arial"/>
          <w:b/>
          <w:sz w:val="20"/>
          <w:szCs w:val="20"/>
        </w:rPr>
        <w:tab/>
      </w:r>
      <w:r w:rsidRPr="00BB4F33">
        <w:rPr>
          <w:rFonts w:ascii="Verdana" w:hAnsi="Verdana" w:cs="Arial"/>
          <w:b/>
          <w:sz w:val="20"/>
          <w:szCs w:val="20"/>
        </w:rPr>
        <w:tab/>
      </w:r>
      <w:r w:rsidRPr="00BB4F33">
        <w:rPr>
          <w:rFonts w:ascii="Verdana" w:hAnsi="Verdana" w:cs="Arial"/>
          <w:b/>
          <w:sz w:val="20"/>
          <w:szCs w:val="20"/>
        </w:rPr>
        <w:tab/>
      </w:r>
      <w:r w:rsidRPr="00BB4F33">
        <w:rPr>
          <w:rFonts w:ascii="Verdana" w:hAnsi="Verdana" w:cs="Arial"/>
          <w:b/>
          <w:sz w:val="20"/>
          <w:szCs w:val="20"/>
        </w:rPr>
        <w:tab/>
      </w:r>
      <w:r w:rsidRPr="00BB4F33">
        <w:rPr>
          <w:rFonts w:ascii="Verdana" w:hAnsi="Verdana" w:cs="Arial"/>
          <w:b/>
          <w:sz w:val="20"/>
          <w:szCs w:val="20"/>
        </w:rPr>
        <w:tab/>
      </w:r>
      <w:r w:rsidRPr="00BB4F33">
        <w:rPr>
          <w:rFonts w:ascii="Verdana" w:hAnsi="Verdana" w:cs="Arial"/>
          <w:b/>
          <w:sz w:val="20"/>
          <w:szCs w:val="20"/>
        </w:rPr>
        <w:tab/>
        <w:t>WYKONAWCA</w:t>
      </w:r>
    </w:p>
    <w:sectPr w:rsidR="00C836EF" w:rsidRPr="00742FC6" w:rsidSect="00EF7351">
      <w:footerReference w:type="default" r:id="rId9"/>
      <w:type w:val="continuous"/>
      <w:pgSz w:w="11909" w:h="16834" w:code="9"/>
      <w:pgMar w:top="1440" w:right="1077" w:bottom="1440" w:left="1077" w:header="709" w:footer="709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C7D36" w14:textId="77777777" w:rsidR="00323C16" w:rsidRDefault="00323C16" w:rsidP="00BE245A">
      <w:r>
        <w:separator/>
      </w:r>
    </w:p>
  </w:endnote>
  <w:endnote w:type="continuationSeparator" w:id="0">
    <w:p w14:paraId="5DCDD0FA" w14:textId="77777777" w:rsidR="00323C16" w:rsidRDefault="00323C16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TTE1DADA58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FF1A" w14:textId="77777777" w:rsidR="00F0402F" w:rsidRDefault="00F0402F" w:rsidP="00FE0519">
    <w:pPr>
      <w:pStyle w:val="Stopka"/>
      <w:ind w:right="360"/>
      <w:jc w:val="center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9A8C" w14:textId="77777777" w:rsidR="00323C16" w:rsidRDefault="00323C16" w:rsidP="00BE245A">
      <w:r>
        <w:separator/>
      </w:r>
    </w:p>
  </w:footnote>
  <w:footnote w:type="continuationSeparator" w:id="0">
    <w:p w14:paraId="18508D87" w14:textId="77777777" w:rsidR="00323C16" w:rsidRDefault="00323C16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394D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DA00AE8C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Verdana" w:hAnsi="Verdana" w:cs="Times New Roman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ascii="Verdana" w:hAnsi="Verdana" w:cs="Times New Roman"/>
        <w:i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5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6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1401C4E"/>
    <w:multiLevelType w:val="hybridMultilevel"/>
    <w:tmpl w:val="09207874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1" w15:restartNumberingAfterBreak="0">
    <w:nsid w:val="03DD7747"/>
    <w:multiLevelType w:val="hybridMultilevel"/>
    <w:tmpl w:val="6C32400A"/>
    <w:lvl w:ilvl="0" w:tplc="D02E057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447E32"/>
    <w:multiLevelType w:val="hybridMultilevel"/>
    <w:tmpl w:val="C56A276A"/>
    <w:lvl w:ilvl="0" w:tplc="C458FD9A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7696E57"/>
    <w:multiLevelType w:val="hybridMultilevel"/>
    <w:tmpl w:val="5EEA92CE"/>
    <w:lvl w:ilvl="0" w:tplc="8D5A2B36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934C5"/>
    <w:multiLevelType w:val="hybridMultilevel"/>
    <w:tmpl w:val="22E4DD2E"/>
    <w:lvl w:ilvl="0" w:tplc="7FB23ECA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0C0A7AA7"/>
    <w:multiLevelType w:val="hybridMultilevel"/>
    <w:tmpl w:val="7656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810819"/>
    <w:multiLevelType w:val="hybridMultilevel"/>
    <w:tmpl w:val="FE942316"/>
    <w:lvl w:ilvl="0" w:tplc="C758F0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2B26E51"/>
    <w:multiLevelType w:val="hybridMultilevel"/>
    <w:tmpl w:val="BDA04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472A72"/>
    <w:multiLevelType w:val="multilevel"/>
    <w:tmpl w:val="CC02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2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5" w15:restartNumberingAfterBreak="0">
    <w:nsid w:val="2AAD5AAA"/>
    <w:multiLevelType w:val="hybridMultilevel"/>
    <w:tmpl w:val="DD4A1B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871FDB"/>
    <w:multiLevelType w:val="hybridMultilevel"/>
    <w:tmpl w:val="B582B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1F52B7"/>
    <w:multiLevelType w:val="multilevel"/>
    <w:tmpl w:val="EF866DE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8" w15:restartNumberingAfterBreak="0">
    <w:nsid w:val="355372C8"/>
    <w:multiLevelType w:val="hybridMultilevel"/>
    <w:tmpl w:val="C8945700"/>
    <w:lvl w:ilvl="0" w:tplc="00946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B544F36"/>
    <w:multiLevelType w:val="hybridMultilevel"/>
    <w:tmpl w:val="0452F7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BEF6E5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32" w15:restartNumberingAfterBreak="0">
    <w:nsid w:val="3D390695"/>
    <w:multiLevelType w:val="hybridMultilevel"/>
    <w:tmpl w:val="877E7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400753"/>
    <w:multiLevelType w:val="hybridMultilevel"/>
    <w:tmpl w:val="D1ECFEC8"/>
    <w:lvl w:ilvl="0" w:tplc="0415000F">
      <w:start w:val="1"/>
      <w:numFmt w:val="decimal"/>
      <w:lvlText w:val="%1."/>
      <w:lvlJc w:val="left"/>
      <w:pPr>
        <w:tabs>
          <w:tab w:val="num" w:pos="7590"/>
        </w:tabs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310"/>
        </w:tabs>
        <w:ind w:left="83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30"/>
        </w:tabs>
        <w:ind w:left="90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750"/>
        </w:tabs>
        <w:ind w:left="97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470"/>
        </w:tabs>
        <w:ind w:left="104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190"/>
        </w:tabs>
        <w:ind w:left="111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1910"/>
        </w:tabs>
        <w:ind w:left="119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630"/>
        </w:tabs>
        <w:ind w:left="126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350"/>
        </w:tabs>
        <w:ind w:left="13350" w:hanging="180"/>
      </w:pPr>
    </w:lvl>
  </w:abstractNum>
  <w:abstractNum w:abstractNumId="34" w15:restartNumberingAfterBreak="0">
    <w:nsid w:val="427F4ABB"/>
    <w:multiLevelType w:val="hybridMultilevel"/>
    <w:tmpl w:val="DC322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FB6CDE"/>
    <w:multiLevelType w:val="hybridMultilevel"/>
    <w:tmpl w:val="95FC70BA"/>
    <w:lvl w:ilvl="0" w:tplc="36E2DF22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6" w15:restartNumberingAfterBreak="0">
    <w:nsid w:val="461711DF"/>
    <w:multiLevelType w:val="hybridMultilevel"/>
    <w:tmpl w:val="892039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6E16BA6"/>
    <w:multiLevelType w:val="hybridMultilevel"/>
    <w:tmpl w:val="15887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337443"/>
    <w:multiLevelType w:val="hybridMultilevel"/>
    <w:tmpl w:val="E1EA6C4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9660F0B"/>
    <w:multiLevelType w:val="hybridMultilevel"/>
    <w:tmpl w:val="BF92BFCC"/>
    <w:lvl w:ilvl="0" w:tplc="EDDA7F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F082D0B"/>
    <w:multiLevelType w:val="hybridMultilevel"/>
    <w:tmpl w:val="5DCCF6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50585B"/>
    <w:multiLevelType w:val="hybridMultilevel"/>
    <w:tmpl w:val="D804AE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34077E0">
      <w:start w:val="1"/>
      <w:numFmt w:val="decimal"/>
      <w:lvlText w:val="%2)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C60AA1"/>
    <w:multiLevelType w:val="multilevel"/>
    <w:tmpl w:val="F346491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3" w15:restartNumberingAfterBreak="0">
    <w:nsid w:val="54517891"/>
    <w:multiLevelType w:val="hybridMultilevel"/>
    <w:tmpl w:val="AFD036D8"/>
    <w:lvl w:ilvl="0" w:tplc="6D782180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DA0E0D"/>
    <w:multiLevelType w:val="multilevel"/>
    <w:tmpl w:val="63787112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6" w15:restartNumberingAfterBreak="0">
    <w:nsid w:val="5C434B82"/>
    <w:multiLevelType w:val="hybridMultilevel"/>
    <w:tmpl w:val="178E01E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61302A39"/>
    <w:multiLevelType w:val="hybridMultilevel"/>
    <w:tmpl w:val="F3BE52E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9A67256">
      <w:start w:val="1"/>
      <w:numFmt w:val="decimal"/>
      <w:lvlText w:val="%4)"/>
      <w:lvlJc w:val="left"/>
      <w:pPr>
        <w:ind w:left="2880" w:hanging="215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2302A13"/>
    <w:multiLevelType w:val="hybridMultilevel"/>
    <w:tmpl w:val="93DCE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6C174E"/>
    <w:multiLevelType w:val="multilevel"/>
    <w:tmpl w:val="C40ED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1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AC201A"/>
    <w:multiLevelType w:val="hybridMultilevel"/>
    <w:tmpl w:val="5DCCF6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8A17A5"/>
    <w:multiLevelType w:val="hybridMultilevel"/>
    <w:tmpl w:val="AF189F92"/>
    <w:lvl w:ilvl="0" w:tplc="B48CE9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8547205"/>
    <w:multiLevelType w:val="hybridMultilevel"/>
    <w:tmpl w:val="7AF8025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EA00A3"/>
    <w:multiLevelType w:val="hybridMultilevel"/>
    <w:tmpl w:val="1BDC36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AE45130"/>
    <w:multiLevelType w:val="hybridMultilevel"/>
    <w:tmpl w:val="9E06F1F4"/>
    <w:lvl w:ilvl="0" w:tplc="7E4EF808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D7F2E2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3D7570"/>
    <w:multiLevelType w:val="hybridMultilevel"/>
    <w:tmpl w:val="D75A13FE"/>
    <w:lvl w:ilvl="0" w:tplc="9DDC751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D1F53DD"/>
    <w:multiLevelType w:val="hybridMultilevel"/>
    <w:tmpl w:val="1DB61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B68EE"/>
    <w:multiLevelType w:val="hybridMultilevel"/>
    <w:tmpl w:val="FE942316"/>
    <w:lvl w:ilvl="0" w:tplc="C758F0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DC656D2"/>
    <w:multiLevelType w:val="hybridMultilevel"/>
    <w:tmpl w:val="1FF8CC06"/>
    <w:lvl w:ilvl="0" w:tplc="A810F3DE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6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1294865997">
    <w:abstractNumId w:val="21"/>
  </w:num>
  <w:num w:numId="2" w16cid:durableId="9918067">
    <w:abstractNumId w:val="1"/>
  </w:num>
  <w:num w:numId="3" w16cid:durableId="1581017482">
    <w:abstractNumId w:val="44"/>
  </w:num>
  <w:num w:numId="4" w16cid:durableId="1497695920">
    <w:abstractNumId w:val="66"/>
  </w:num>
  <w:num w:numId="5" w16cid:durableId="608506769">
    <w:abstractNumId w:val="10"/>
  </w:num>
  <w:num w:numId="6" w16cid:durableId="2122996517">
    <w:abstractNumId w:val="29"/>
  </w:num>
  <w:num w:numId="7" w16cid:durableId="1574124729">
    <w:abstractNumId w:val="13"/>
  </w:num>
  <w:num w:numId="8" w16cid:durableId="1675262393">
    <w:abstractNumId w:val="58"/>
  </w:num>
  <w:num w:numId="9" w16cid:durableId="192698541">
    <w:abstractNumId w:val="12"/>
  </w:num>
  <w:num w:numId="10" w16cid:durableId="1646356947">
    <w:abstractNumId w:val="24"/>
  </w:num>
  <w:num w:numId="11" w16cid:durableId="16654717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611808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73415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573203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558971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95860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5045543">
    <w:abstractNumId w:val="54"/>
  </w:num>
  <w:num w:numId="18" w16cid:durableId="20400869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4075965">
    <w:abstractNumId w:val="48"/>
  </w:num>
  <w:num w:numId="20" w16cid:durableId="1419905258">
    <w:abstractNumId w:val="59"/>
  </w:num>
  <w:num w:numId="21" w16cid:durableId="280730">
    <w:abstractNumId w:val="25"/>
  </w:num>
  <w:num w:numId="22" w16cid:durableId="1025599767">
    <w:abstractNumId w:val="11"/>
  </w:num>
  <w:num w:numId="23" w16cid:durableId="834346756">
    <w:abstractNumId w:val="17"/>
  </w:num>
  <w:num w:numId="24" w16cid:durableId="152837653">
    <w:abstractNumId w:val="46"/>
  </w:num>
  <w:num w:numId="25" w16cid:durableId="1576745718">
    <w:abstractNumId w:val="61"/>
  </w:num>
  <w:num w:numId="26" w16cid:durableId="1137181489">
    <w:abstractNumId w:val="35"/>
  </w:num>
  <w:num w:numId="27" w16cid:durableId="206572014">
    <w:abstractNumId w:val="42"/>
  </w:num>
  <w:num w:numId="28" w16cid:durableId="1418868719">
    <w:abstractNumId w:val="27"/>
  </w:num>
  <w:num w:numId="29" w16cid:durableId="55278980">
    <w:abstractNumId w:val="45"/>
  </w:num>
  <w:num w:numId="30" w16cid:durableId="1188446104">
    <w:abstractNumId w:val="2"/>
  </w:num>
  <w:num w:numId="31" w16cid:durableId="21251014">
    <w:abstractNumId w:val="3"/>
  </w:num>
  <w:num w:numId="32" w16cid:durableId="60101790">
    <w:abstractNumId w:val="34"/>
  </w:num>
  <w:num w:numId="33" w16cid:durableId="676351453">
    <w:abstractNumId w:val="41"/>
  </w:num>
  <w:num w:numId="34" w16cid:durableId="3292646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47949829">
    <w:abstractNumId w:val="63"/>
  </w:num>
  <w:num w:numId="36" w16cid:durableId="1823109772">
    <w:abstractNumId w:val="36"/>
  </w:num>
  <w:num w:numId="37" w16cid:durableId="114697232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95333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55273416">
    <w:abstractNumId w:val="0"/>
  </w:num>
  <w:num w:numId="40" w16cid:durableId="1043746359">
    <w:abstractNumId w:val="32"/>
  </w:num>
  <w:num w:numId="41" w16cid:durableId="1155530764">
    <w:abstractNumId w:val="49"/>
  </w:num>
  <w:num w:numId="42" w16cid:durableId="682367106">
    <w:abstractNumId w:val="18"/>
  </w:num>
  <w:num w:numId="43" w16cid:durableId="1729106173">
    <w:abstractNumId w:val="56"/>
  </w:num>
  <w:num w:numId="44" w16cid:durableId="2083288450">
    <w:abstractNumId w:val="39"/>
  </w:num>
  <w:num w:numId="45" w16cid:durableId="1054767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17151540">
    <w:abstractNumId w:val="53"/>
  </w:num>
  <w:num w:numId="47" w16cid:durableId="582571822">
    <w:abstractNumId w:val="19"/>
  </w:num>
  <w:num w:numId="48" w16cid:durableId="1270772993">
    <w:abstractNumId w:val="65"/>
  </w:num>
  <w:num w:numId="49" w16cid:durableId="122776197">
    <w:abstractNumId w:val="38"/>
  </w:num>
  <w:num w:numId="50" w16cid:durableId="1509365648">
    <w:abstractNumId w:val="40"/>
  </w:num>
  <w:num w:numId="51" w16cid:durableId="13729196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26064999">
    <w:abstractNumId w:val="64"/>
  </w:num>
  <w:num w:numId="53" w16cid:durableId="59982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78042325">
    <w:abstractNumId w:val="4"/>
  </w:num>
  <w:num w:numId="55" w16cid:durableId="1983194730">
    <w:abstractNumId w:val="26"/>
  </w:num>
  <w:num w:numId="56" w16cid:durableId="1395854881">
    <w:abstractNumId w:val="37"/>
  </w:num>
  <w:num w:numId="57" w16cid:durableId="19951433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00429807">
    <w:abstractNumId w:val="60"/>
  </w:num>
  <w:num w:numId="59" w16cid:durableId="1813332445">
    <w:abstractNumId w:val="9"/>
  </w:num>
  <w:num w:numId="60" w16cid:durableId="1385447912">
    <w:abstractNumId w:val="43"/>
  </w:num>
  <w:num w:numId="61" w16cid:durableId="1612081623">
    <w:abstractNumId w:val="14"/>
  </w:num>
  <w:num w:numId="62" w16cid:durableId="496921242">
    <w:abstractNumId w:val="20"/>
  </w:num>
  <w:num w:numId="63" w16cid:durableId="465854981">
    <w:abstractNumId w:val="33"/>
  </w:num>
  <w:num w:numId="64" w16cid:durableId="467287380">
    <w:abstractNumId w:val="47"/>
  </w:num>
  <w:num w:numId="65" w16cid:durableId="33241041">
    <w:abstractNumId w:val="31"/>
  </w:num>
  <w:num w:numId="66" w16cid:durableId="202986599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869"/>
    <w:rsid w:val="00001BF4"/>
    <w:rsid w:val="00001F7F"/>
    <w:rsid w:val="0000607B"/>
    <w:rsid w:val="0001059D"/>
    <w:rsid w:val="000112E1"/>
    <w:rsid w:val="000120B6"/>
    <w:rsid w:val="000130DC"/>
    <w:rsid w:val="00013BB2"/>
    <w:rsid w:val="00017DCA"/>
    <w:rsid w:val="00022120"/>
    <w:rsid w:val="0002280E"/>
    <w:rsid w:val="00023367"/>
    <w:rsid w:val="000345D3"/>
    <w:rsid w:val="00034AFB"/>
    <w:rsid w:val="00036B7A"/>
    <w:rsid w:val="00037A17"/>
    <w:rsid w:val="00040AA3"/>
    <w:rsid w:val="00042551"/>
    <w:rsid w:val="00045067"/>
    <w:rsid w:val="0004600F"/>
    <w:rsid w:val="000461FD"/>
    <w:rsid w:val="0004691D"/>
    <w:rsid w:val="00046CC6"/>
    <w:rsid w:val="00047F3B"/>
    <w:rsid w:val="00051B81"/>
    <w:rsid w:val="00053582"/>
    <w:rsid w:val="00053864"/>
    <w:rsid w:val="000551BD"/>
    <w:rsid w:val="00055FCE"/>
    <w:rsid w:val="000560EE"/>
    <w:rsid w:val="0005673D"/>
    <w:rsid w:val="00060D87"/>
    <w:rsid w:val="0006139D"/>
    <w:rsid w:val="00062725"/>
    <w:rsid w:val="00064307"/>
    <w:rsid w:val="00064816"/>
    <w:rsid w:val="0006563B"/>
    <w:rsid w:val="00074076"/>
    <w:rsid w:val="00075203"/>
    <w:rsid w:val="00076EB0"/>
    <w:rsid w:val="000770D5"/>
    <w:rsid w:val="00077396"/>
    <w:rsid w:val="00080B24"/>
    <w:rsid w:val="000833B7"/>
    <w:rsid w:val="00083DAF"/>
    <w:rsid w:val="000877B1"/>
    <w:rsid w:val="000877EB"/>
    <w:rsid w:val="00093699"/>
    <w:rsid w:val="0009466C"/>
    <w:rsid w:val="00094748"/>
    <w:rsid w:val="00095A35"/>
    <w:rsid w:val="0009600E"/>
    <w:rsid w:val="00097A65"/>
    <w:rsid w:val="000A1C6F"/>
    <w:rsid w:val="000A38CC"/>
    <w:rsid w:val="000B2933"/>
    <w:rsid w:val="000B3D7D"/>
    <w:rsid w:val="000B4950"/>
    <w:rsid w:val="000B4B80"/>
    <w:rsid w:val="000B5291"/>
    <w:rsid w:val="000B5EAC"/>
    <w:rsid w:val="000B5FE5"/>
    <w:rsid w:val="000B79E9"/>
    <w:rsid w:val="000B7CCC"/>
    <w:rsid w:val="000C06D1"/>
    <w:rsid w:val="000C133A"/>
    <w:rsid w:val="000C2C0B"/>
    <w:rsid w:val="000C661B"/>
    <w:rsid w:val="000D00A3"/>
    <w:rsid w:val="000D21DC"/>
    <w:rsid w:val="000D35E3"/>
    <w:rsid w:val="000D5A38"/>
    <w:rsid w:val="000D5D41"/>
    <w:rsid w:val="000E3410"/>
    <w:rsid w:val="000E3B4B"/>
    <w:rsid w:val="000E74A1"/>
    <w:rsid w:val="000E7A1B"/>
    <w:rsid w:val="000F0055"/>
    <w:rsid w:val="000F03AC"/>
    <w:rsid w:val="000F252E"/>
    <w:rsid w:val="000F2A55"/>
    <w:rsid w:val="000F2C15"/>
    <w:rsid w:val="000F3E9C"/>
    <w:rsid w:val="000F7235"/>
    <w:rsid w:val="000F7ECD"/>
    <w:rsid w:val="00101C31"/>
    <w:rsid w:val="001039C5"/>
    <w:rsid w:val="00104308"/>
    <w:rsid w:val="00110F3A"/>
    <w:rsid w:val="00112EC6"/>
    <w:rsid w:val="0011488E"/>
    <w:rsid w:val="001178AC"/>
    <w:rsid w:val="00120143"/>
    <w:rsid w:val="00120421"/>
    <w:rsid w:val="00123EFA"/>
    <w:rsid w:val="0012458E"/>
    <w:rsid w:val="00125E66"/>
    <w:rsid w:val="001301C0"/>
    <w:rsid w:val="00130895"/>
    <w:rsid w:val="00132E33"/>
    <w:rsid w:val="001339F3"/>
    <w:rsid w:val="00133E21"/>
    <w:rsid w:val="001343C3"/>
    <w:rsid w:val="00137514"/>
    <w:rsid w:val="00137CD3"/>
    <w:rsid w:val="00142D5B"/>
    <w:rsid w:val="00143D53"/>
    <w:rsid w:val="00143EA7"/>
    <w:rsid w:val="0014519D"/>
    <w:rsid w:val="00152FFA"/>
    <w:rsid w:val="00153E2E"/>
    <w:rsid w:val="0015479A"/>
    <w:rsid w:val="001552E1"/>
    <w:rsid w:val="00156C59"/>
    <w:rsid w:val="0016026F"/>
    <w:rsid w:val="001607BE"/>
    <w:rsid w:val="0016391A"/>
    <w:rsid w:val="00166079"/>
    <w:rsid w:val="001660E5"/>
    <w:rsid w:val="001669C6"/>
    <w:rsid w:val="00167243"/>
    <w:rsid w:val="001709B6"/>
    <w:rsid w:val="00172008"/>
    <w:rsid w:val="00174E51"/>
    <w:rsid w:val="00174F39"/>
    <w:rsid w:val="001755D1"/>
    <w:rsid w:val="0017622D"/>
    <w:rsid w:val="00176F1E"/>
    <w:rsid w:val="0017734E"/>
    <w:rsid w:val="00177DFD"/>
    <w:rsid w:val="00180E2D"/>
    <w:rsid w:val="00181D18"/>
    <w:rsid w:val="00182545"/>
    <w:rsid w:val="00184EB8"/>
    <w:rsid w:val="00191757"/>
    <w:rsid w:val="00191799"/>
    <w:rsid w:val="00195039"/>
    <w:rsid w:val="001951D3"/>
    <w:rsid w:val="00196085"/>
    <w:rsid w:val="00197276"/>
    <w:rsid w:val="001A0633"/>
    <w:rsid w:val="001A2819"/>
    <w:rsid w:val="001A2BAC"/>
    <w:rsid w:val="001A399E"/>
    <w:rsid w:val="001A448F"/>
    <w:rsid w:val="001A645D"/>
    <w:rsid w:val="001B4709"/>
    <w:rsid w:val="001B5318"/>
    <w:rsid w:val="001B5C35"/>
    <w:rsid w:val="001B635F"/>
    <w:rsid w:val="001B6937"/>
    <w:rsid w:val="001C07BC"/>
    <w:rsid w:val="001C1195"/>
    <w:rsid w:val="001C11CF"/>
    <w:rsid w:val="001C11F8"/>
    <w:rsid w:val="001C2925"/>
    <w:rsid w:val="001C4111"/>
    <w:rsid w:val="001C43BC"/>
    <w:rsid w:val="001C502C"/>
    <w:rsid w:val="001C785B"/>
    <w:rsid w:val="001D25F5"/>
    <w:rsid w:val="001D5B3E"/>
    <w:rsid w:val="001D66B8"/>
    <w:rsid w:val="001E004D"/>
    <w:rsid w:val="001E6A4B"/>
    <w:rsid w:val="001E74AB"/>
    <w:rsid w:val="001E76B2"/>
    <w:rsid w:val="001F077C"/>
    <w:rsid w:val="001F4B95"/>
    <w:rsid w:val="001F4F14"/>
    <w:rsid w:val="001F5498"/>
    <w:rsid w:val="001F56F8"/>
    <w:rsid w:val="001F782E"/>
    <w:rsid w:val="0020239E"/>
    <w:rsid w:val="00202CA3"/>
    <w:rsid w:val="00204279"/>
    <w:rsid w:val="00212237"/>
    <w:rsid w:val="00212DA9"/>
    <w:rsid w:val="002132E3"/>
    <w:rsid w:val="00213FB2"/>
    <w:rsid w:val="002140FF"/>
    <w:rsid w:val="00215BC1"/>
    <w:rsid w:val="00217115"/>
    <w:rsid w:val="002224FB"/>
    <w:rsid w:val="002238FA"/>
    <w:rsid w:val="00223EC5"/>
    <w:rsid w:val="0022678B"/>
    <w:rsid w:val="00226F7C"/>
    <w:rsid w:val="00227270"/>
    <w:rsid w:val="00233215"/>
    <w:rsid w:val="00233330"/>
    <w:rsid w:val="002340DE"/>
    <w:rsid w:val="00234FA0"/>
    <w:rsid w:val="002353EB"/>
    <w:rsid w:val="002363FD"/>
    <w:rsid w:val="00237FB9"/>
    <w:rsid w:val="002402E9"/>
    <w:rsid w:val="00240500"/>
    <w:rsid w:val="00241992"/>
    <w:rsid w:val="002422A5"/>
    <w:rsid w:val="002451C4"/>
    <w:rsid w:val="0025197D"/>
    <w:rsid w:val="00251C28"/>
    <w:rsid w:val="00260AFA"/>
    <w:rsid w:val="00263435"/>
    <w:rsid w:val="00263A8D"/>
    <w:rsid w:val="00264CB9"/>
    <w:rsid w:val="00266B20"/>
    <w:rsid w:val="002673C6"/>
    <w:rsid w:val="00271A78"/>
    <w:rsid w:val="0027248A"/>
    <w:rsid w:val="00272F02"/>
    <w:rsid w:val="00272F7B"/>
    <w:rsid w:val="002730FF"/>
    <w:rsid w:val="00273F36"/>
    <w:rsid w:val="0028196C"/>
    <w:rsid w:val="00286781"/>
    <w:rsid w:val="0029003E"/>
    <w:rsid w:val="002905FB"/>
    <w:rsid w:val="0029172E"/>
    <w:rsid w:val="00292988"/>
    <w:rsid w:val="00292E12"/>
    <w:rsid w:val="00293F81"/>
    <w:rsid w:val="00294957"/>
    <w:rsid w:val="002A0445"/>
    <w:rsid w:val="002A1379"/>
    <w:rsid w:val="002A2491"/>
    <w:rsid w:val="002A4C71"/>
    <w:rsid w:val="002B1A97"/>
    <w:rsid w:val="002B4326"/>
    <w:rsid w:val="002B726D"/>
    <w:rsid w:val="002C143B"/>
    <w:rsid w:val="002C5D80"/>
    <w:rsid w:val="002C6B7F"/>
    <w:rsid w:val="002D157C"/>
    <w:rsid w:val="002E0199"/>
    <w:rsid w:val="002E1693"/>
    <w:rsid w:val="002E37D2"/>
    <w:rsid w:val="002F1455"/>
    <w:rsid w:val="002F1D58"/>
    <w:rsid w:val="002F24A1"/>
    <w:rsid w:val="002F2AEA"/>
    <w:rsid w:val="002F60EC"/>
    <w:rsid w:val="002F7177"/>
    <w:rsid w:val="003004D8"/>
    <w:rsid w:val="00300829"/>
    <w:rsid w:val="00303696"/>
    <w:rsid w:val="00304DA7"/>
    <w:rsid w:val="00310411"/>
    <w:rsid w:val="0031082A"/>
    <w:rsid w:val="0031109E"/>
    <w:rsid w:val="0031285E"/>
    <w:rsid w:val="003128FD"/>
    <w:rsid w:val="00313928"/>
    <w:rsid w:val="00317A8C"/>
    <w:rsid w:val="00317D83"/>
    <w:rsid w:val="00320511"/>
    <w:rsid w:val="00320C44"/>
    <w:rsid w:val="00323C16"/>
    <w:rsid w:val="00323D59"/>
    <w:rsid w:val="00324E58"/>
    <w:rsid w:val="00326C7D"/>
    <w:rsid w:val="00327D6F"/>
    <w:rsid w:val="00330570"/>
    <w:rsid w:val="00331086"/>
    <w:rsid w:val="003350E5"/>
    <w:rsid w:val="003366D6"/>
    <w:rsid w:val="00337800"/>
    <w:rsid w:val="00341ADD"/>
    <w:rsid w:val="003461A9"/>
    <w:rsid w:val="00347144"/>
    <w:rsid w:val="003471AA"/>
    <w:rsid w:val="003510E8"/>
    <w:rsid w:val="00351680"/>
    <w:rsid w:val="003518B9"/>
    <w:rsid w:val="00351CE2"/>
    <w:rsid w:val="00353059"/>
    <w:rsid w:val="003534D3"/>
    <w:rsid w:val="00354344"/>
    <w:rsid w:val="0035561B"/>
    <w:rsid w:val="00355FAC"/>
    <w:rsid w:val="00356F21"/>
    <w:rsid w:val="003617E1"/>
    <w:rsid w:val="003647FA"/>
    <w:rsid w:val="00365AA8"/>
    <w:rsid w:val="003667BA"/>
    <w:rsid w:val="003702A9"/>
    <w:rsid w:val="00371522"/>
    <w:rsid w:val="003721D6"/>
    <w:rsid w:val="00376170"/>
    <w:rsid w:val="003761A4"/>
    <w:rsid w:val="003768B7"/>
    <w:rsid w:val="00376DE9"/>
    <w:rsid w:val="00381676"/>
    <w:rsid w:val="00381EEB"/>
    <w:rsid w:val="003825F8"/>
    <w:rsid w:val="00382D82"/>
    <w:rsid w:val="00384A42"/>
    <w:rsid w:val="00386BA8"/>
    <w:rsid w:val="00386EE1"/>
    <w:rsid w:val="0039169E"/>
    <w:rsid w:val="00392619"/>
    <w:rsid w:val="003933C3"/>
    <w:rsid w:val="00393ACF"/>
    <w:rsid w:val="00393E7F"/>
    <w:rsid w:val="00393FDE"/>
    <w:rsid w:val="00395613"/>
    <w:rsid w:val="00395ECA"/>
    <w:rsid w:val="003A0164"/>
    <w:rsid w:val="003A2D71"/>
    <w:rsid w:val="003A2FC2"/>
    <w:rsid w:val="003A302F"/>
    <w:rsid w:val="003A3E80"/>
    <w:rsid w:val="003A44F5"/>
    <w:rsid w:val="003A471C"/>
    <w:rsid w:val="003A4AB7"/>
    <w:rsid w:val="003A5689"/>
    <w:rsid w:val="003A6CB9"/>
    <w:rsid w:val="003B046D"/>
    <w:rsid w:val="003B21AF"/>
    <w:rsid w:val="003B2354"/>
    <w:rsid w:val="003B2F2A"/>
    <w:rsid w:val="003B3381"/>
    <w:rsid w:val="003B7AA8"/>
    <w:rsid w:val="003C0645"/>
    <w:rsid w:val="003C4B18"/>
    <w:rsid w:val="003D032F"/>
    <w:rsid w:val="003D040C"/>
    <w:rsid w:val="003D65D1"/>
    <w:rsid w:val="003D65D7"/>
    <w:rsid w:val="003D793D"/>
    <w:rsid w:val="003E5100"/>
    <w:rsid w:val="003F0308"/>
    <w:rsid w:val="003F0B55"/>
    <w:rsid w:val="003F18F6"/>
    <w:rsid w:val="003F2272"/>
    <w:rsid w:val="003F239F"/>
    <w:rsid w:val="003F3D70"/>
    <w:rsid w:val="003F5A24"/>
    <w:rsid w:val="003F7113"/>
    <w:rsid w:val="003F71EC"/>
    <w:rsid w:val="003F7764"/>
    <w:rsid w:val="00400574"/>
    <w:rsid w:val="00400D2F"/>
    <w:rsid w:val="004011E0"/>
    <w:rsid w:val="00401596"/>
    <w:rsid w:val="00403672"/>
    <w:rsid w:val="0040467F"/>
    <w:rsid w:val="00404DE4"/>
    <w:rsid w:val="00405398"/>
    <w:rsid w:val="0040618C"/>
    <w:rsid w:val="0040623F"/>
    <w:rsid w:val="004063CF"/>
    <w:rsid w:val="0040723B"/>
    <w:rsid w:val="004072FB"/>
    <w:rsid w:val="00410B48"/>
    <w:rsid w:val="00411EE4"/>
    <w:rsid w:val="00411FF6"/>
    <w:rsid w:val="00413F64"/>
    <w:rsid w:val="0041539A"/>
    <w:rsid w:val="00420555"/>
    <w:rsid w:val="004227BF"/>
    <w:rsid w:val="00423873"/>
    <w:rsid w:val="004247B6"/>
    <w:rsid w:val="00426451"/>
    <w:rsid w:val="00427260"/>
    <w:rsid w:val="00427ED2"/>
    <w:rsid w:val="00430102"/>
    <w:rsid w:val="00430717"/>
    <w:rsid w:val="00431213"/>
    <w:rsid w:val="004314DC"/>
    <w:rsid w:val="00434D06"/>
    <w:rsid w:val="00440870"/>
    <w:rsid w:val="0044522E"/>
    <w:rsid w:val="0044635E"/>
    <w:rsid w:val="004528DE"/>
    <w:rsid w:val="0045294E"/>
    <w:rsid w:val="00452FD0"/>
    <w:rsid w:val="00453CE9"/>
    <w:rsid w:val="00456432"/>
    <w:rsid w:val="00460D92"/>
    <w:rsid w:val="00461ED1"/>
    <w:rsid w:val="00462B69"/>
    <w:rsid w:val="004631F9"/>
    <w:rsid w:val="0046350B"/>
    <w:rsid w:val="00465E34"/>
    <w:rsid w:val="00466252"/>
    <w:rsid w:val="004676E0"/>
    <w:rsid w:val="00467F5F"/>
    <w:rsid w:val="004707FE"/>
    <w:rsid w:val="004718D9"/>
    <w:rsid w:val="00473708"/>
    <w:rsid w:val="00475FEF"/>
    <w:rsid w:val="00477606"/>
    <w:rsid w:val="00477916"/>
    <w:rsid w:val="00483552"/>
    <w:rsid w:val="004845E5"/>
    <w:rsid w:val="00485572"/>
    <w:rsid w:val="00485C6E"/>
    <w:rsid w:val="004952C4"/>
    <w:rsid w:val="00495A30"/>
    <w:rsid w:val="004972F6"/>
    <w:rsid w:val="004A13F6"/>
    <w:rsid w:val="004A353C"/>
    <w:rsid w:val="004A5EE4"/>
    <w:rsid w:val="004A6F60"/>
    <w:rsid w:val="004A7680"/>
    <w:rsid w:val="004A7F65"/>
    <w:rsid w:val="004B08C4"/>
    <w:rsid w:val="004B0A3A"/>
    <w:rsid w:val="004B3B58"/>
    <w:rsid w:val="004B57EC"/>
    <w:rsid w:val="004B7053"/>
    <w:rsid w:val="004C3285"/>
    <w:rsid w:val="004C4792"/>
    <w:rsid w:val="004D062A"/>
    <w:rsid w:val="004D07E1"/>
    <w:rsid w:val="004D0827"/>
    <w:rsid w:val="004D1BAE"/>
    <w:rsid w:val="004D2C75"/>
    <w:rsid w:val="004D3FD6"/>
    <w:rsid w:val="004D44EC"/>
    <w:rsid w:val="004D45F9"/>
    <w:rsid w:val="004E030C"/>
    <w:rsid w:val="004E3DF0"/>
    <w:rsid w:val="004E44FA"/>
    <w:rsid w:val="004E47C6"/>
    <w:rsid w:val="004E5AE5"/>
    <w:rsid w:val="004E6325"/>
    <w:rsid w:val="004F0621"/>
    <w:rsid w:val="004F0D17"/>
    <w:rsid w:val="004F47E3"/>
    <w:rsid w:val="004F5DB6"/>
    <w:rsid w:val="004F7FC8"/>
    <w:rsid w:val="0050067C"/>
    <w:rsid w:val="00501455"/>
    <w:rsid w:val="00503B5C"/>
    <w:rsid w:val="00504E99"/>
    <w:rsid w:val="005059C7"/>
    <w:rsid w:val="005102F7"/>
    <w:rsid w:val="00511C64"/>
    <w:rsid w:val="00512313"/>
    <w:rsid w:val="00515C47"/>
    <w:rsid w:val="00521514"/>
    <w:rsid w:val="00521999"/>
    <w:rsid w:val="00522C7F"/>
    <w:rsid w:val="005235EB"/>
    <w:rsid w:val="00523A27"/>
    <w:rsid w:val="00523CF9"/>
    <w:rsid w:val="00524DF3"/>
    <w:rsid w:val="00525528"/>
    <w:rsid w:val="00527269"/>
    <w:rsid w:val="0052752A"/>
    <w:rsid w:val="00530F00"/>
    <w:rsid w:val="00532DA5"/>
    <w:rsid w:val="00533CD2"/>
    <w:rsid w:val="00533D33"/>
    <w:rsid w:val="0053419E"/>
    <w:rsid w:val="00534692"/>
    <w:rsid w:val="005368F9"/>
    <w:rsid w:val="00536E5C"/>
    <w:rsid w:val="0053747B"/>
    <w:rsid w:val="00541259"/>
    <w:rsid w:val="005425B4"/>
    <w:rsid w:val="0054395B"/>
    <w:rsid w:val="00544BBC"/>
    <w:rsid w:val="00545DA7"/>
    <w:rsid w:val="00546212"/>
    <w:rsid w:val="00550687"/>
    <w:rsid w:val="005509A7"/>
    <w:rsid w:val="00551773"/>
    <w:rsid w:val="005567B0"/>
    <w:rsid w:val="00556D14"/>
    <w:rsid w:val="00561A25"/>
    <w:rsid w:val="00563F29"/>
    <w:rsid w:val="00564888"/>
    <w:rsid w:val="00564CF4"/>
    <w:rsid w:val="00567D9C"/>
    <w:rsid w:val="00572C8E"/>
    <w:rsid w:val="00576887"/>
    <w:rsid w:val="00577719"/>
    <w:rsid w:val="0058107C"/>
    <w:rsid w:val="00581DEC"/>
    <w:rsid w:val="00582E62"/>
    <w:rsid w:val="00583600"/>
    <w:rsid w:val="00586B3D"/>
    <w:rsid w:val="00586EB9"/>
    <w:rsid w:val="0059177A"/>
    <w:rsid w:val="005920F3"/>
    <w:rsid w:val="005933C8"/>
    <w:rsid w:val="005A1391"/>
    <w:rsid w:val="005A2185"/>
    <w:rsid w:val="005A2944"/>
    <w:rsid w:val="005A2CB8"/>
    <w:rsid w:val="005A38E7"/>
    <w:rsid w:val="005A3BB3"/>
    <w:rsid w:val="005A6523"/>
    <w:rsid w:val="005A78A4"/>
    <w:rsid w:val="005A7E16"/>
    <w:rsid w:val="005B14C5"/>
    <w:rsid w:val="005B25E9"/>
    <w:rsid w:val="005B267E"/>
    <w:rsid w:val="005B2FBF"/>
    <w:rsid w:val="005B59FE"/>
    <w:rsid w:val="005B78EC"/>
    <w:rsid w:val="005C1B60"/>
    <w:rsid w:val="005C366A"/>
    <w:rsid w:val="005C37F7"/>
    <w:rsid w:val="005C444F"/>
    <w:rsid w:val="005C4B45"/>
    <w:rsid w:val="005C4BE7"/>
    <w:rsid w:val="005C67F5"/>
    <w:rsid w:val="005C7569"/>
    <w:rsid w:val="005C7882"/>
    <w:rsid w:val="005D0913"/>
    <w:rsid w:val="005D169F"/>
    <w:rsid w:val="005D198D"/>
    <w:rsid w:val="005D2847"/>
    <w:rsid w:val="005D29FF"/>
    <w:rsid w:val="005D3159"/>
    <w:rsid w:val="005D5A45"/>
    <w:rsid w:val="005D5D06"/>
    <w:rsid w:val="005D6BB9"/>
    <w:rsid w:val="005E07F9"/>
    <w:rsid w:val="005E2202"/>
    <w:rsid w:val="005E2D94"/>
    <w:rsid w:val="005E3FB2"/>
    <w:rsid w:val="005E45D0"/>
    <w:rsid w:val="005E692C"/>
    <w:rsid w:val="005E6D74"/>
    <w:rsid w:val="005E6E79"/>
    <w:rsid w:val="005F072F"/>
    <w:rsid w:val="005F0B26"/>
    <w:rsid w:val="005F6687"/>
    <w:rsid w:val="005F71AA"/>
    <w:rsid w:val="005F7B23"/>
    <w:rsid w:val="006002E8"/>
    <w:rsid w:val="00600CFD"/>
    <w:rsid w:val="006011A7"/>
    <w:rsid w:val="0060314B"/>
    <w:rsid w:val="00612A74"/>
    <w:rsid w:val="006163CB"/>
    <w:rsid w:val="00617D73"/>
    <w:rsid w:val="00620FF1"/>
    <w:rsid w:val="00623D97"/>
    <w:rsid w:val="00623DC2"/>
    <w:rsid w:val="00624265"/>
    <w:rsid w:val="006264C8"/>
    <w:rsid w:val="00630183"/>
    <w:rsid w:val="00632074"/>
    <w:rsid w:val="00633DCF"/>
    <w:rsid w:val="00635A1A"/>
    <w:rsid w:val="006371B3"/>
    <w:rsid w:val="006375F7"/>
    <w:rsid w:val="00644123"/>
    <w:rsid w:val="00646221"/>
    <w:rsid w:val="00647493"/>
    <w:rsid w:val="006514B8"/>
    <w:rsid w:val="00653337"/>
    <w:rsid w:val="006544D2"/>
    <w:rsid w:val="006551BD"/>
    <w:rsid w:val="0065557A"/>
    <w:rsid w:val="006569CE"/>
    <w:rsid w:val="006579E8"/>
    <w:rsid w:val="00657A7E"/>
    <w:rsid w:val="00660042"/>
    <w:rsid w:val="0066060C"/>
    <w:rsid w:val="00662ADF"/>
    <w:rsid w:val="00662F67"/>
    <w:rsid w:val="00663514"/>
    <w:rsid w:val="0066446A"/>
    <w:rsid w:val="0066526A"/>
    <w:rsid w:val="00665DBC"/>
    <w:rsid w:val="00666A6A"/>
    <w:rsid w:val="00671A3A"/>
    <w:rsid w:val="00672BB3"/>
    <w:rsid w:val="006802F7"/>
    <w:rsid w:val="00681718"/>
    <w:rsid w:val="00682147"/>
    <w:rsid w:val="006832A7"/>
    <w:rsid w:val="00683D89"/>
    <w:rsid w:val="00685419"/>
    <w:rsid w:val="00685F17"/>
    <w:rsid w:val="006876AD"/>
    <w:rsid w:val="00690E63"/>
    <w:rsid w:val="006922DD"/>
    <w:rsid w:val="00693245"/>
    <w:rsid w:val="00696A52"/>
    <w:rsid w:val="00696AB9"/>
    <w:rsid w:val="00696D5D"/>
    <w:rsid w:val="00697E77"/>
    <w:rsid w:val="006A0DBA"/>
    <w:rsid w:val="006A159E"/>
    <w:rsid w:val="006A2E84"/>
    <w:rsid w:val="006A7820"/>
    <w:rsid w:val="006A7FE3"/>
    <w:rsid w:val="006B0E31"/>
    <w:rsid w:val="006B300A"/>
    <w:rsid w:val="006B6ED7"/>
    <w:rsid w:val="006B7568"/>
    <w:rsid w:val="006C12AF"/>
    <w:rsid w:val="006C1CC5"/>
    <w:rsid w:val="006C1D8D"/>
    <w:rsid w:val="006C2A80"/>
    <w:rsid w:val="006C367C"/>
    <w:rsid w:val="006C5402"/>
    <w:rsid w:val="006C614F"/>
    <w:rsid w:val="006D15C7"/>
    <w:rsid w:val="006D2287"/>
    <w:rsid w:val="006D3602"/>
    <w:rsid w:val="006D3D80"/>
    <w:rsid w:val="006D596D"/>
    <w:rsid w:val="006D6DE9"/>
    <w:rsid w:val="006D729E"/>
    <w:rsid w:val="006E0010"/>
    <w:rsid w:val="006E09C8"/>
    <w:rsid w:val="006E0A92"/>
    <w:rsid w:val="006E458C"/>
    <w:rsid w:val="006E49AB"/>
    <w:rsid w:val="006E5CE9"/>
    <w:rsid w:val="006E7D58"/>
    <w:rsid w:val="006F066F"/>
    <w:rsid w:val="006F505D"/>
    <w:rsid w:val="006F51C3"/>
    <w:rsid w:val="006F5E70"/>
    <w:rsid w:val="006F740A"/>
    <w:rsid w:val="00701C8E"/>
    <w:rsid w:val="00705E82"/>
    <w:rsid w:val="00706F14"/>
    <w:rsid w:val="00707660"/>
    <w:rsid w:val="00707817"/>
    <w:rsid w:val="00707BA1"/>
    <w:rsid w:val="007122F1"/>
    <w:rsid w:val="00714ABE"/>
    <w:rsid w:val="00716CA5"/>
    <w:rsid w:val="00717F46"/>
    <w:rsid w:val="0072103D"/>
    <w:rsid w:val="007213E2"/>
    <w:rsid w:val="0072187C"/>
    <w:rsid w:val="00721B1D"/>
    <w:rsid w:val="007227C9"/>
    <w:rsid w:val="007241B1"/>
    <w:rsid w:val="00727B08"/>
    <w:rsid w:val="00732DA0"/>
    <w:rsid w:val="00732ECA"/>
    <w:rsid w:val="00733520"/>
    <w:rsid w:val="00733D61"/>
    <w:rsid w:val="00734661"/>
    <w:rsid w:val="00737156"/>
    <w:rsid w:val="007376C7"/>
    <w:rsid w:val="007420E4"/>
    <w:rsid w:val="00742C6A"/>
    <w:rsid w:val="00742FC6"/>
    <w:rsid w:val="00743270"/>
    <w:rsid w:val="00744E99"/>
    <w:rsid w:val="00745C2D"/>
    <w:rsid w:val="00750641"/>
    <w:rsid w:val="00750E5E"/>
    <w:rsid w:val="0075203C"/>
    <w:rsid w:val="0075282F"/>
    <w:rsid w:val="00753D08"/>
    <w:rsid w:val="00754A6F"/>
    <w:rsid w:val="00756FDE"/>
    <w:rsid w:val="00760907"/>
    <w:rsid w:val="0076103E"/>
    <w:rsid w:val="007630BD"/>
    <w:rsid w:val="0076798A"/>
    <w:rsid w:val="007716C0"/>
    <w:rsid w:val="007719A7"/>
    <w:rsid w:val="00773477"/>
    <w:rsid w:val="00774A0D"/>
    <w:rsid w:val="0077554F"/>
    <w:rsid w:val="007766C6"/>
    <w:rsid w:val="00776AE5"/>
    <w:rsid w:val="007776DF"/>
    <w:rsid w:val="00781248"/>
    <w:rsid w:val="0078475F"/>
    <w:rsid w:val="007861AA"/>
    <w:rsid w:val="00786BAE"/>
    <w:rsid w:val="00787721"/>
    <w:rsid w:val="00790070"/>
    <w:rsid w:val="00791204"/>
    <w:rsid w:val="007915D4"/>
    <w:rsid w:val="00792396"/>
    <w:rsid w:val="00793E7A"/>
    <w:rsid w:val="007941AA"/>
    <w:rsid w:val="007942A8"/>
    <w:rsid w:val="00795A57"/>
    <w:rsid w:val="00795F36"/>
    <w:rsid w:val="00796166"/>
    <w:rsid w:val="007A424D"/>
    <w:rsid w:val="007A52FA"/>
    <w:rsid w:val="007A5CE4"/>
    <w:rsid w:val="007B14D6"/>
    <w:rsid w:val="007B1A38"/>
    <w:rsid w:val="007B2DC8"/>
    <w:rsid w:val="007B6AEC"/>
    <w:rsid w:val="007C2DA4"/>
    <w:rsid w:val="007C314E"/>
    <w:rsid w:val="007C75E0"/>
    <w:rsid w:val="007C7810"/>
    <w:rsid w:val="007D03DA"/>
    <w:rsid w:val="007D543B"/>
    <w:rsid w:val="007D7338"/>
    <w:rsid w:val="007D7A16"/>
    <w:rsid w:val="007D7C8E"/>
    <w:rsid w:val="007D7E2C"/>
    <w:rsid w:val="007E03FB"/>
    <w:rsid w:val="007E16F7"/>
    <w:rsid w:val="007E25EA"/>
    <w:rsid w:val="007E2EDE"/>
    <w:rsid w:val="007E2F04"/>
    <w:rsid w:val="007E6445"/>
    <w:rsid w:val="007E7588"/>
    <w:rsid w:val="007E7CDC"/>
    <w:rsid w:val="007F08BA"/>
    <w:rsid w:val="007F1217"/>
    <w:rsid w:val="007F17F1"/>
    <w:rsid w:val="007F192A"/>
    <w:rsid w:val="007F1BC6"/>
    <w:rsid w:val="007F28FD"/>
    <w:rsid w:val="00800EB8"/>
    <w:rsid w:val="00801F3D"/>
    <w:rsid w:val="00802754"/>
    <w:rsid w:val="00802836"/>
    <w:rsid w:val="008034A6"/>
    <w:rsid w:val="00803D06"/>
    <w:rsid w:val="008043E3"/>
    <w:rsid w:val="0080609A"/>
    <w:rsid w:val="0080660D"/>
    <w:rsid w:val="00806838"/>
    <w:rsid w:val="008102C4"/>
    <w:rsid w:val="00814155"/>
    <w:rsid w:val="008156D4"/>
    <w:rsid w:val="008156D6"/>
    <w:rsid w:val="00815C16"/>
    <w:rsid w:val="00816279"/>
    <w:rsid w:val="0081676C"/>
    <w:rsid w:val="00817BE1"/>
    <w:rsid w:val="0082084E"/>
    <w:rsid w:val="008217AC"/>
    <w:rsid w:val="00823908"/>
    <w:rsid w:val="00823D44"/>
    <w:rsid w:val="00824393"/>
    <w:rsid w:val="00824426"/>
    <w:rsid w:val="008276F9"/>
    <w:rsid w:val="00830BDD"/>
    <w:rsid w:val="00831669"/>
    <w:rsid w:val="0083322F"/>
    <w:rsid w:val="008339F9"/>
    <w:rsid w:val="00835CEA"/>
    <w:rsid w:val="00836339"/>
    <w:rsid w:val="00846018"/>
    <w:rsid w:val="00847CE5"/>
    <w:rsid w:val="008513E9"/>
    <w:rsid w:val="0085192B"/>
    <w:rsid w:val="00851AEC"/>
    <w:rsid w:val="00852C79"/>
    <w:rsid w:val="00854FF6"/>
    <w:rsid w:val="008558B4"/>
    <w:rsid w:val="00855B03"/>
    <w:rsid w:val="00855E3F"/>
    <w:rsid w:val="00857327"/>
    <w:rsid w:val="0086255E"/>
    <w:rsid w:val="00862B14"/>
    <w:rsid w:val="00866595"/>
    <w:rsid w:val="00872C94"/>
    <w:rsid w:val="008750E5"/>
    <w:rsid w:val="0088052C"/>
    <w:rsid w:val="008849CB"/>
    <w:rsid w:val="00884CF9"/>
    <w:rsid w:val="00887E3F"/>
    <w:rsid w:val="00890D6E"/>
    <w:rsid w:val="00892270"/>
    <w:rsid w:val="0089342A"/>
    <w:rsid w:val="008951F2"/>
    <w:rsid w:val="0089536E"/>
    <w:rsid w:val="00896206"/>
    <w:rsid w:val="00896D33"/>
    <w:rsid w:val="00896E85"/>
    <w:rsid w:val="008A00A0"/>
    <w:rsid w:val="008A061F"/>
    <w:rsid w:val="008A22E9"/>
    <w:rsid w:val="008A303C"/>
    <w:rsid w:val="008A30F1"/>
    <w:rsid w:val="008A5227"/>
    <w:rsid w:val="008A5BB3"/>
    <w:rsid w:val="008A69A5"/>
    <w:rsid w:val="008A6B81"/>
    <w:rsid w:val="008A6B89"/>
    <w:rsid w:val="008B049B"/>
    <w:rsid w:val="008B2D6D"/>
    <w:rsid w:val="008B3103"/>
    <w:rsid w:val="008C00C8"/>
    <w:rsid w:val="008C37CA"/>
    <w:rsid w:val="008C58D5"/>
    <w:rsid w:val="008C65C3"/>
    <w:rsid w:val="008C7005"/>
    <w:rsid w:val="008C74E9"/>
    <w:rsid w:val="008D03E1"/>
    <w:rsid w:val="008D066C"/>
    <w:rsid w:val="008D21E2"/>
    <w:rsid w:val="008D690E"/>
    <w:rsid w:val="008D6FFF"/>
    <w:rsid w:val="008D7713"/>
    <w:rsid w:val="008E0178"/>
    <w:rsid w:val="008E0366"/>
    <w:rsid w:val="008E5485"/>
    <w:rsid w:val="008E74BE"/>
    <w:rsid w:val="008F003F"/>
    <w:rsid w:val="008F3385"/>
    <w:rsid w:val="008F50E2"/>
    <w:rsid w:val="008F5EF0"/>
    <w:rsid w:val="008F678F"/>
    <w:rsid w:val="008F6EEE"/>
    <w:rsid w:val="00900050"/>
    <w:rsid w:val="009029AC"/>
    <w:rsid w:val="00902A6E"/>
    <w:rsid w:val="00904ACA"/>
    <w:rsid w:val="00907F8B"/>
    <w:rsid w:val="00911A1E"/>
    <w:rsid w:val="00912F01"/>
    <w:rsid w:val="00913112"/>
    <w:rsid w:val="009139AD"/>
    <w:rsid w:val="00913FB9"/>
    <w:rsid w:val="00914095"/>
    <w:rsid w:val="00920174"/>
    <w:rsid w:val="00921DC1"/>
    <w:rsid w:val="00922482"/>
    <w:rsid w:val="009251D0"/>
    <w:rsid w:val="00925DF9"/>
    <w:rsid w:val="009270D1"/>
    <w:rsid w:val="00927432"/>
    <w:rsid w:val="00927736"/>
    <w:rsid w:val="009314CE"/>
    <w:rsid w:val="0093162B"/>
    <w:rsid w:val="00934C19"/>
    <w:rsid w:val="00935996"/>
    <w:rsid w:val="00937969"/>
    <w:rsid w:val="00940779"/>
    <w:rsid w:val="009413B6"/>
    <w:rsid w:val="009431B5"/>
    <w:rsid w:val="009455F8"/>
    <w:rsid w:val="0094603D"/>
    <w:rsid w:val="00950D58"/>
    <w:rsid w:val="0095181A"/>
    <w:rsid w:val="009561C5"/>
    <w:rsid w:val="009576C7"/>
    <w:rsid w:val="00957A08"/>
    <w:rsid w:val="00963802"/>
    <w:rsid w:val="00963E37"/>
    <w:rsid w:val="0096757C"/>
    <w:rsid w:val="009705A6"/>
    <w:rsid w:val="00970EBB"/>
    <w:rsid w:val="00972CDB"/>
    <w:rsid w:val="00977978"/>
    <w:rsid w:val="009806C3"/>
    <w:rsid w:val="00980AE7"/>
    <w:rsid w:val="00981619"/>
    <w:rsid w:val="009847C8"/>
    <w:rsid w:val="00984864"/>
    <w:rsid w:val="0098618F"/>
    <w:rsid w:val="009864C2"/>
    <w:rsid w:val="00986B17"/>
    <w:rsid w:val="009879B0"/>
    <w:rsid w:val="00990F44"/>
    <w:rsid w:val="009912C5"/>
    <w:rsid w:val="009925F7"/>
    <w:rsid w:val="00992B83"/>
    <w:rsid w:val="00992F50"/>
    <w:rsid w:val="009932D4"/>
    <w:rsid w:val="009960A5"/>
    <w:rsid w:val="009A08BB"/>
    <w:rsid w:val="009A153A"/>
    <w:rsid w:val="009A1B00"/>
    <w:rsid w:val="009A31C5"/>
    <w:rsid w:val="009A35A0"/>
    <w:rsid w:val="009A3F17"/>
    <w:rsid w:val="009A6244"/>
    <w:rsid w:val="009B2A1A"/>
    <w:rsid w:val="009B311F"/>
    <w:rsid w:val="009B37D6"/>
    <w:rsid w:val="009B6C35"/>
    <w:rsid w:val="009C1C22"/>
    <w:rsid w:val="009C1EC1"/>
    <w:rsid w:val="009C4FBF"/>
    <w:rsid w:val="009C5D17"/>
    <w:rsid w:val="009C6995"/>
    <w:rsid w:val="009C7A53"/>
    <w:rsid w:val="009D0141"/>
    <w:rsid w:val="009D07EE"/>
    <w:rsid w:val="009D2715"/>
    <w:rsid w:val="009D2EAD"/>
    <w:rsid w:val="009D3958"/>
    <w:rsid w:val="009D45D8"/>
    <w:rsid w:val="009D4ACA"/>
    <w:rsid w:val="009D6CC9"/>
    <w:rsid w:val="009E12B2"/>
    <w:rsid w:val="009E32B1"/>
    <w:rsid w:val="009E653A"/>
    <w:rsid w:val="009E7928"/>
    <w:rsid w:val="009F3373"/>
    <w:rsid w:val="009F391F"/>
    <w:rsid w:val="009F4D30"/>
    <w:rsid w:val="009F7A74"/>
    <w:rsid w:val="00A03BA4"/>
    <w:rsid w:val="00A07CCB"/>
    <w:rsid w:val="00A136E4"/>
    <w:rsid w:val="00A13D21"/>
    <w:rsid w:val="00A16968"/>
    <w:rsid w:val="00A1790B"/>
    <w:rsid w:val="00A17CAC"/>
    <w:rsid w:val="00A21114"/>
    <w:rsid w:val="00A2141A"/>
    <w:rsid w:val="00A24762"/>
    <w:rsid w:val="00A2507E"/>
    <w:rsid w:val="00A258E4"/>
    <w:rsid w:val="00A26FAF"/>
    <w:rsid w:val="00A2741C"/>
    <w:rsid w:val="00A30CA7"/>
    <w:rsid w:val="00A3106E"/>
    <w:rsid w:val="00A34D39"/>
    <w:rsid w:val="00A37213"/>
    <w:rsid w:val="00A40C10"/>
    <w:rsid w:val="00A41D7C"/>
    <w:rsid w:val="00A41ED8"/>
    <w:rsid w:val="00A4371A"/>
    <w:rsid w:val="00A44A7E"/>
    <w:rsid w:val="00A5011F"/>
    <w:rsid w:val="00A54476"/>
    <w:rsid w:val="00A55C28"/>
    <w:rsid w:val="00A56E1E"/>
    <w:rsid w:val="00A603CA"/>
    <w:rsid w:val="00A60904"/>
    <w:rsid w:val="00A617B5"/>
    <w:rsid w:val="00A63AF4"/>
    <w:rsid w:val="00A67DA7"/>
    <w:rsid w:val="00A70A07"/>
    <w:rsid w:val="00A721EE"/>
    <w:rsid w:val="00A748F0"/>
    <w:rsid w:val="00A7514F"/>
    <w:rsid w:val="00A768F5"/>
    <w:rsid w:val="00A8060C"/>
    <w:rsid w:val="00A839D1"/>
    <w:rsid w:val="00A85BDF"/>
    <w:rsid w:val="00A87BAF"/>
    <w:rsid w:val="00A91487"/>
    <w:rsid w:val="00A9458C"/>
    <w:rsid w:val="00A94BB7"/>
    <w:rsid w:val="00A96D60"/>
    <w:rsid w:val="00AB0514"/>
    <w:rsid w:val="00AB1337"/>
    <w:rsid w:val="00AB1E1D"/>
    <w:rsid w:val="00AB2579"/>
    <w:rsid w:val="00AB2B57"/>
    <w:rsid w:val="00AC122A"/>
    <w:rsid w:val="00AC492A"/>
    <w:rsid w:val="00AC5417"/>
    <w:rsid w:val="00AD3B34"/>
    <w:rsid w:val="00AD43AB"/>
    <w:rsid w:val="00AD5BCD"/>
    <w:rsid w:val="00AD7DA9"/>
    <w:rsid w:val="00AE5D40"/>
    <w:rsid w:val="00AE6EB7"/>
    <w:rsid w:val="00AE6F44"/>
    <w:rsid w:val="00AE74D9"/>
    <w:rsid w:val="00AF0105"/>
    <w:rsid w:val="00AF0E72"/>
    <w:rsid w:val="00AF1472"/>
    <w:rsid w:val="00AF21D9"/>
    <w:rsid w:val="00AF7376"/>
    <w:rsid w:val="00B046FB"/>
    <w:rsid w:val="00B04960"/>
    <w:rsid w:val="00B056FF"/>
    <w:rsid w:val="00B0670F"/>
    <w:rsid w:val="00B12211"/>
    <w:rsid w:val="00B15667"/>
    <w:rsid w:val="00B15A1C"/>
    <w:rsid w:val="00B166E9"/>
    <w:rsid w:val="00B17027"/>
    <w:rsid w:val="00B27ED7"/>
    <w:rsid w:val="00B34200"/>
    <w:rsid w:val="00B34D4B"/>
    <w:rsid w:val="00B35A86"/>
    <w:rsid w:val="00B36A4D"/>
    <w:rsid w:val="00B36AC1"/>
    <w:rsid w:val="00B376DF"/>
    <w:rsid w:val="00B419D6"/>
    <w:rsid w:val="00B41E2E"/>
    <w:rsid w:val="00B4301E"/>
    <w:rsid w:val="00B43869"/>
    <w:rsid w:val="00B43CA2"/>
    <w:rsid w:val="00B45072"/>
    <w:rsid w:val="00B46DAC"/>
    <w:rsid w:val="00B475A4"/>
    <w:rsid w:val="00B476F4"/>
    <w:rsid w:val="00B52117"/>
    <w:rsid w:val="00B5521B"/>
    <w:rsid w:val="00B55FDA"/>
    <w:rsid w:val="00B57880"/>
    <w:rsid w:val="00B60ADD"/>
    <w:rsid w:val="00B64B2C"/>
    <w:rsid w:val="00B64F60"/>
    <w:rsid w:val="00B6639F"/>
    <w:rsid w:val="00B71AAB"/>
    <w:rsid w:val="00B74E6D"/>
    <w:rsid w:val="00B75383"/>
    <w:rsid w:val="00B80946"/>
    <w:rsid w:val="00B8439F"/>
    <w:rsid w:val="00B85FC7"/>
    <w:rsid w:val="00B867D6"/>
    <w:rsid w:val="00B87A75"/>
    <w:rsid w:val="00B90B67"/>
    <w:rsid w:val="00B9152B"/>
    <w:rsid w:val="00B9414F"/>
    <w:rsid w:val="00B946DF"/>
    <w:rsid w:val="00B9527D"/>
    <w:rsid w:val="00B96AA7"/>
    <w:rsid w:val="00B97A59"/>
    <w:rsid w:val="00BA2440"/>
    <w:rsid w:val="00BA3EA3"/>
    <w:rsid w:val="00BA4069"/>
    <w:rsid w:val="00BA4CA0"/>
    <w:rsid w:val="00BA6147"/>
    <w:rsid w:val="00BA78CA"/>
    <w:rsid w:val="00BB2C47"/>
    <w:rsid w:val="00BB30B0"/>
    <w:rsid w:val="00BB30D5"/>
    <w:rsid w:val="00BB3211"/>
    <w:rsid w:val="00BB3629"/>
    <w:rsid w:val="00BB4F33"/>
    <w:rsid w:val="00BB7ACF"/>
    <w:rsid w:val="00BC0A52"/>
    <w:rsid w:val="00BC1DB1"/>
    <w:rsid w:val="00BC47CB"/>
    <w:rsid w:val="00BC607A"/>
    <w:rsid w:val="00BD1805"/>
    <w:rsid w:val="00BD1842"/>
    <w:rsid w:val="00BD224E"/>
    <w:rsid w:val="00BD2FD1"/>
    <w:rsid w:val="00BD3294"/>
    <w:rsid w:val="00BD4387"/>
    <w:rsid w:val="00BD4416"/>
    <w:rsid w:val="00BD7900"/>
    <w:rsid w:val="00BD7BC1"/>
    <w:rsid w:val="00BE0144"/>
    <w:rsid w:val="00BE245A"/>
    <w:rsid w:val="00BE25E3"/>
    <w:rsid w:val="00BE3913"/>
    <w:rsid w:val="00BE56FE"/>
    <w:rsid w:val="00BE60B8"/>
    <w:rsid w:val="00BE6419"/>
    <w:rsid w:val="00BF0D28"/>
    <w:rsid w:val="00BF18E2"/>
    <w:rsid w:val="00BF20C2"/>
    <w:rsid w:val="00BF2E79"/>
    <w:rsid w:val="00BF404B"/>
    <w:rsid w:val="00BF4299"/>
    <w:rsid w:val="00BF5B4B"/>
    <w:rsid w:val="00BF7384"/>
    <w:rsid w:val="00C0027F"/>
    <w:rsid w:val="00C00F3B"/>
    <w:rsid w:val="00C01EE6"/>
    <w:rsid w:val="00C0323A"/>
    <w:rsid w:val="00C03A6A"/>
    <w:rsid w:val="00C03E0B"/>
    <w:rsid w:val="00C04019"/>
    <w:rsid w:val="00C0413F"/>
    <w:rsid w:val="00C06A19"/>
    <w:rsid w:val="00C07B61"/>
    <w:rsid w:val="00C11C54"/>
    <w:rsid w:val="00C13244"/>
    <w:rsid w:val="00C13586"/>
    <w:rsid w:val="00C1688E"/>
    <w:rsid w:val="00C222D1"/>
    <w:rsid w:val="00C2705B"/>
    <w:rsid w:val="00C30AFD"/>
    <w:rsid w:val="00C32781"/>
    <w:rsid w:val="00C33F13"/>
    <w:rsid w:val="00C34354"/>
    <w:rsid w:val="00C3483F"/>
    <w:rsid w:val="00C3617D"/>
    <w:rsid w:val="00C36DC3"/>
    <w:rsid w:val="00C37FD9"/>
    <w:rsid w:val="00C41869"/>
    <w:rsid w:val="00C426E6"/>
    <w:rsid w:val="00C446D2"/>
    <w:rsid w:val="00C45311"/>
    <w:rsid w:val="00C470D4"/>
    <w:rsid w:val="00C47925"/>
    <w:rsid w:val="00C5022C"/>
    <w:rsid w:val="00C53787"/>
    <w:rsid w:val="00C54590"/>
    <w:rsid w:val="00C558EF"/>
    <w:rsid w:val="00C56437"/>
    <w:rsid w:val="00C5744B"/>
    <w:rsid w:val="00C6073A"/>
    <w:rsid w:val="00C60901"/>
    <w:rsid w:val="00C60E1A"/>
    <w:rsid w:val="00C62AFF"/>
    <w:rsid w:val="00C63C14"/>
    <w:rsid w:val="00C64F36"/>
    <w:rsid w:val="00C64F58"/>
    <w:rsid w:val="00C667F3"/>
    <w:rsid w:val="00C66FA2"/>
    <w:rsid w:val="00C72754"/>
    <w:rsid w:val="00C748E2"/>
    <w:rsid w:val="00C7569A"/>
    <w:rsid w:val="00C765E9"/>
    <w:rsid w:val="00C769C5"/>
    <w:rsid w:val="00C81A79"/>
    <w:rsid w:val="00C81C38"/>
    <w:rsid w:val="00C836EF"/>
    <w:rsid w:val="00C837EB"/>
    <w:rsid w:val="00C83AB1"/>
    <w:rsid w:val="00C860C0"/>
    <w:rsid w:val="00C87522"/>
    <w:rsid w:val="00C91DC2"/>
    <w:rsid w:val="00C91F74"/>
    <w:rsid w:val="00C94560"/>
    <w:rsid w:val="00C95A21"/>
    <w:rsid w:val="00C95E37"/>
    <w:rsid w:val="00C97BF9"/>
    <w:rsid w:val="00CA0A95"/>
    <w:rsid w:val="00CA0C0A"/>
    <w:rsid w:val="00CA1C51"/>
    <w:rsid w:val="00CA2242"/>
    <w:rsid w:val="00CA2568"/>
    <w:rsid w:val="00CA4C0C"/>
    <w:rsid w:val="00CA4D7C"/>
    <w:rsid w:val="00CA59EF"/>
    <w:rsid w:val="00CA7C4B"/>
    <w:rsid w:val="00CB0967"/>
    <w:rsid w:val="00CB09BB"/>
    <w:rsid w:val="00CB0CE5"/>
    <w:rsid w:val="00CB0DE8"/>
    <w:rsid w:val="00CB1622"/>
    <w:rsid w:val="00CB279A"/>
    <w:rsid w:val="00CB3810"/>
    <w:rsid w:val="00CB3941"/>
    <w:rsid w:val="00CB5413"/>
    <w:rsid w:val="00CB69DF"/>
    <w:rsid w:val="00CC006E"/>
    <w:rsid w:val="00CC1129"/>
    <w:rsid w:val="00CC1D59"/>
    <w:rsid w:val="00CC2B97"/>
    <w:rsid w:val="00CC3427"/>
    <w:rsid w:val="00CC54C8"/>
    <w:rsid w:val="00CC5A54"/>
    <w:rsid w:val="00CD1C33"/>
    <w:rsid w:val="00CD1E8B"/>
    <w:rsid w:val="00CD486E"/>
    <w:rsid w:val="00CD4924"/>
    <w:rsid w:val="00CD70DB"/>
    <w:rsid w:val="00CD7508"/>
    <w:rsid w:val="00CD7A0E"/>
    <w:rsid w:val="00CE1D10"/>
    <w:rsid w:val="00CE2C3B"/>
    <w:rsid w:val="00CE2E60"/>
    <w:rsid w:val="00CE352E"/>
    <w:rsid w:val="00CE3DC8"/>
    <w:rsid w:val="00CE4339"/>
    <w:rsid w:val="00CE5543"/>
    <w:rsid w:val="00CE59EF"/>
    <w:rsid w:val="00CE66A9"/>
    <w:rsid w:val="00CE673A"/>
    <w:rsid w:val="00CE6B99"/>
    <w:rsid w:val="00CE6BC2"/>
    <w:rsid w:val="00CF129B"/>
    <w:rsid w:val="00CF16A5"/>
    <w:rsid w:val="00CF16EF"/>
    <w:rsid w:val="00CF1E6F"/>
    <w:rsid w:val="00CF1F0C"/>
    <w:rsid w:val="00CF2AFC"/>
    <w:rsid w:val="00CF37B5"/>
    <w:rsid w:val="00CF4ECA"/>
    <w:rsid w:val="00CF4FCB"/>
    <w:rsid w:val="00D058D5"/>
    <w:rsid w:val="00D0591F"/>
    <w:rsid w:val="00D07D75"/>
    <w:rsid w:val="00D10B8B"/>
    <w:rsid w:val="00D12410"/>
    <w:rsid w:val="00D14022"/>
    <w:rsid w:val="00D1463D"/>
    <w:rsid w:val="00D14E6A"/>
    <w:rsid w:val="00D14FE6"/>
    <w:rsid w:val="00D15B7C"/>
    <w:rsid w:val="00D20C2F"/>
    <w:rsid w:val="00D22037"/>
    <w:rsid w:val="00D22CC4"/>
    <w:rsid w:val="00D23C66"/>
    <w:rsid w:val="00D24D57"/>
    <w:rsid w:val="00D26C04"/>
    <w:rsid w:val="00D27E1E"/>
    <w:rsid w:val="00D33529"/>
    <w:rsid w:val="00D3452F"/>
    <w:rsid w:val="00D34940"/>
    <w:rsid w:val="00D34E89"/>
    <w:rsid w:val="00D4051B"/>
    <w:rsid w:val="00D41DBA"/>
    <w:rsid w:val="00D432F0"/>
    <w:rsid w:val="00D43FAC"/>
    <w:rsid w:val="00D50BBA"/>
    <w:rsid w:val="00D51C56"/>
    <w:rsid w:val="00D56E09"/>
    <w:rsid w:val="00D60009"/>
    <w:rsid w:val="00D60171"/>
    <w:rsid w:val="00D62031"/>
    <w:rsid w:val="00D62A46"/>
    <w:rsid w:val="00D638F9"/>
    <w:rsid w:val="00D63DBB"/>
    <w:rsid w:val="00D65833"/>
    <w:rsid w:val="00D71243"/>
    <w:rsid w:val="00D74BAF"/>
    <w:rsid w:val="00D77773"/>
    <w:rsid w:val="00D80061"/>
    <w:rsid w:val="00D862FC"/>
    <w:rsid w:val="00D870FA"/>
    <w:rsid w:val="00D9048E"/>
    <w:rsid w:val="00D9239B"/>
    <w:rsid w:val="00D923C8"/>
    <w:rsid w:val="00D9304B"/>
    <w:rsid w:val="00D972A5"/>
    <w:rsid w:val="00D97D03"/>
    <w:rsid w:val="00D97DDC"/>
    <w:rsid w:val="00DA0E0D"/>
    <w:rsid w:val="00DA1866"/>
    <w:rsid w:val="00DA22D3"/>
    <w:rsid w:val="00DA2E2D"/>
    <w:rsid w:val="00DA4AA9"/>
    <w:rsid w:val="00DA5154"/>
    <w:rsid w:val="00DA5624"/>
    <w:rsid w:val="00DA5C04"/>
    <w:rsid w:val="00DA5F87"/>
    <w:rsid w:val="00DB11EA"/>
    <w:rsid w:val="00DB17FB"/>
    <w:rsid w:val="00DB5A5C"/>
    <w:rsid w:val="00DB666B"/>
    <w:rsid w:val="00DB6B81"/>
    <w:rsid w:val="00DC0D1A"/>
    <w:rsid w:val="00DC107E"/>
    <w:rsid w:val="00DC217C"/>
    <w:rsid w:val="00DC271C"/>
    <w:rsid w:val="00DC33B1"/>
    <w:rsid w:val="00DC344E"/>
    <w:rsid w:val="00DC3614"/>
    <w:rsid w:val="00DC3DB1"/>
    <w:rsid w:val="00DC4FF2"/>
    <w:rsid w:val="00DC5D4B"/>
    <w:rsid w:val="00DC7588"/>
    <w:rsid w:val="00DD05D2"/>
    <w:rsid w:val="00DD0B9D"/>
    <w:rsid w:val="00DD1209"/>
    <w:rsid w:val="00DD2CB2"/>
    <w:rsid w:val="00DD3E78"/>
    <w:rsid w:val="00DD5BEE"/>
    <w:rsid w:val="00DD6347"/>
    <w:rsid w:val="00DE0BEF"/>
    <w:rsid w:val="00DE0C7E"/>
    <w:rsid w:val="00DE1E13"/>
    <w:rsid w:val="00DE35B5"/>
    <w:rsid w:val="00DE39A5"/>
    <w:rsid w:val="00DE4337"/>
    <w:rsid w:val="00DE4FAC"/>
    <w:rsid w:val="00DF00FF"/>
    <w:rsid w:val="00DF1754"/>
    <w:rsid w:val="00DF3D5C"/>
    <w:rsid w:val="00DF4022"/>
    <w:rsid w:val="00DF6361"/>
    <w:rsid w:val="00DF7B71"/>
    <w:rsid w:val="00E01C0B"/>
    <w:rsid w:val="00E04BF3"/>
    <w:rsid w:val="00E04D21"/>
    <w:rsid w:val="00E06376"/>
    <w:rsid w:val="00E069C8"/>
    <w:rsid w:val="00E120FA"/>
    <w:rsid w:val="00E14E93"/>
    <w:rsid w:val="00E1501D"/>
    <w:rsid w:val="00E158BC"/>
    <w:rsid w:val="00E169D4"/>
    <w:rsid w:val="00E17531"/>
    <w:rsid w:val="00E21D75"/>
    <w:rsid w:val="00E24F16"/>
    <w:rsid w:val="00E255C4"/>
    <w:rsid w:val="00E25A56"/>
    <w:rsid w:val="00E25B57"/>
    <w:rsid w:val="00E25C1F"/>
    <w:rsid w:val="00E26FF2"/>
    <w:rsid w:val="00E27528"/>
    <w:rsid w:val="00E2770F"/>
    <w:rsid w:val="00E27A00"/>
    <w:rsid w:val="00E325E4"/>
    <w:rsid w:val="00E35AF4"/>
    <w:rsid w:val="00E36ED8"/>
    <w:rsid w:val="00E40228"/>
    <w:rsid w:val="00E41219"/>
    <w:rsid w:val="00E4418D"/>
    <w:rsid w:val="00E44208"/>
    <w:rsid w:val="00E506F0"/>
    <w:rsid w:val="00E53091"/>
    <w:rsid w:val="00E54158"/>
    <w:rsid w:val="00E5486E"/>
    <w:rsid w:val="00E54D6E"/>
    <w:rsid w:val="00E579B7"/>
    <w:rsid w:val="00E605AE"/>
    <w:rsid w:val="00E637B0"/>
    <w:rsid w:val="00E63B24"/>
    <w:rsid w:val="00E65B44"/>
    <w:rsid w:val="00E66C08"/>
    <w:rsid w:val="00E70906"/>
    <w:rsid w:val="00E73246"/>
    <w:rsid w:val="00E73440"/>
    <w:rsid w:val="00E7459C"/>
    <w:rsid w:val="00E74DC6"/>
    <w:rsid w:val="00E7517D"/>
    <w:rsid w:val="00E757C5"/>
    <w:rsid w:val="00E8087E"/>
    <w:rsid w:val="00E8203B"/>
    <w:rsid w:val="00E82AEA"/>
    <w:rsid w:val="00E83043"/>
    <w:rsid w:val="00E83058"/>
    <w:rsid w:val="00E84AA3"/>
    <w:rsid w:val="00E85D40"/>
    <w:rsid w:val="00E85E37"/>
    <w:rsid w:val="00E87C3E"/>
    <w:rsid w:val="00E87DC1"/>
    <w:rsid w:val="00E9064C"/>
    <w:rsid w:val="00E93E20"/>
    <w:rsid w:val="00E946C3"/>
    <w:rsid w:val="00E9495E"/>
    <w:rsid w:val="00E9666F"/>
    <w:rsid w:val="00EA2E18"/>
    <w:rsid w:val="00EA660A"/>
    <w:rsid w:val="00EA78CB"/>
    <w:rsid w:val="00EA7CFB"/>
    <w:rsid w:val="00EB116A"/>
    <w:rsid w:val="00EB2057"/>
    <w:rsid w:val="00EB4C08"/>
    <w:rsid w:val="00EB565B"/>
    <w:rsid w:val="00EB6E66"/>
    <w:rsid w:val="00EB7BBB"/>
    <w:rsid w:val="00EB7EC9"/>
    <w:rsid w:val="00EC194D"/>
    <w:rsid w:val="00EC3756"/>
    <w:rsid w:val="00EC5DC4"/>
    <w:rsid w:val="00EC5E23"/>
    <w:rsid w:val="00EC628A"/>
    <w:rsid w:val="00ED1E26"/>
    <w:rsid w:val="00ED2ADB"/>
    <w:rsid w:val="00ED3A13"/>
    <w:rsid w:val="00ED52A1"/>
    <w:rsid w:val="00ED53E9"/>
    <w:rsid w:val="00ED61FB"/>
    <w:rsid w:val="00EE00B8"/>
    <w:rsid w:val="00EE0C0B"/>
    <w:rsid w:val="00EE1A38"/>
    <w:rsid w:val="00EE2B25"/>
    <w:rsid w:val="00EE3647"/>
    <w:rsid w:val="00EE5088"/>
    <w:rsid w:val="00EF0D72"/>
    <w:rsid w:val="00EF1335"/>
    <w:rsid w:val="00EF348C"/>
    <w:rsid w:val="00EF397F"/>
    <w:rsid w:val="00EF4DE4"/>
    <w:rsid w:val="00EF7351"/>
    <w:rsid w:val="00EF7B83"/>
    <w:rsid w:val="00F00650"/>
    <w:rsid w:val="00F01176"/>
    <w:rsid w:val="00F0153D"/>
    <w:rsid w:val="00F01C56"/>
    <w:rsid w:val="00F025A7"/>
    <w:rsid w:val="00F0402F"/>
    <w:rsid w:val="00F05371"/>
    <w:rsid w:val="00F105C9"/>
    <w:rsid w:val="00F13191"/>
    <w:rsid w:val="00F1393A"/>
    <w:rsid w:val="00F16D39"/>
    <w:rsid w:val="00F2070B"/>
    <w:rsid w:val="00F20CF3"/>
    <w:rsid w:val="00F23B29"/>
    <w:rsid w:val="00F23DC8"/>
    <w:rsid w:val="00F256A2"/>
    <w:rsid w:val="00F25765"/>
    <w:rsid w:val="00F268F0"/>
    <w:rsid w:val="00F30BAB"/>
    <w:rsid w:val="00F310B0"/>
    <w:rsid w:val="00F3186A"/>
    <w:rsid w:val="00F3336B"/>
    <w:rsid w:val="00F354F5"/>
    <w:rsid w:val="00F373BE"/>
    <w:rsid w:val="00F41456"/>
    <w:rsid w:val="00F4169C"/>
    <w:rsid w:val="00F42732"/>
    <w:rsid w:val="00F42DAD"/>
    <w:rsid w:val="00F43EF7"/>
    <w:rsid w:val="00F44936"/>
    <w:rsid w:val="00F44B14"/>
    <w:rsid w:val="00F46851"/>
    <w:rsid w:val="00F50EFC"/>
    <w:rsid w:val="00F542D1"/>
    <w:rsid w:val="00F56A9C"/>
    <w:rsid w:val="00F579AB"/>
    <w:rsid w:val="00F605DE"/>
    <w:rsid w:val="00F60787"/>
    <w:rsid w:val="00F61632"/>
    <w:rsid w:val="00F64624"/>
    <w:rsid w:val="00F64B92"/>
    <w:rsid w:val="00F665DB"/>
    <w:rsid w:val="00F669F8"/>
    <w:rsid w:val="00F66F8C"/>
    <w:rsid w:val="00F7135C"/>
    <w:rsid w:val="00F75F7D"/>
    <w:rsid w:val="00F81650"/>
    <w:rsid w:val="00F817E2"/>
    <w:rsid w:val="00F82135"/>
    <w:rsid w:val="00F82D26"/>
    <w:rsid w:val="00F84128"/>
    <w:rsid w:val="00F8485C"/>
    <w:rsid w:val="00F84C77"/>
    <w:rsid w:val="00F85B43"/>
    <w:rsid w:val="00F8659E"/>
    <w:rsid w:val="00F87D15"/>
    <w:rsid w:val="00F91033"/>
    <w:rsid w:val="00F916AB"/>
    <w:rsid w:val="00F952BF"/>
    <w:rsid w:val="00F9578E"/>
    <w:rsid w:val="00F97488"/>
    <w:rsid w:val="00FA1980"/>
    <w:rsid w:val="00FA1A1B"/>
    <w:rsid w:val="00FA2503"/>
    <w:rsid w:val="00FA44CB"/>
    <w:rsid w:val="00FA47E2"/>
    <w:rsid w:val="00FA5E07"/>
    <w:rsid w:val="00FA6175"/>
    <w:rsid w:val="00FA6A07"/>
    <w:rsid w:val="00FB1E07"/>
    <w:rsid w:val="00FB44D4"/>
    <w:rsid w:val="00FB4534"/>
    <w:rsid w:val="00FB4734"/>
    <w:rsid w:val="00FB5D0B"/>
    <w:rsid w:val="00FC2F74"/>
    <w:rsid w:val="00FC3CB0"/>
    <w:rsid w:val="00FC4A5D"/>
    <w:rsid w:val="00FC5B39"/>
    <w:rsid w:val="00FC67C6"/>
    <w:rsid w:val="00FD0ED5"/>
    <w:rsid w:val="00FD0F37"/>
    <w:rsid w:val="00FD357A"/>
    <w:rsid w:val="00FD4245"/>
    <w:rsid w:val="00FD5D94"/>
    <w:rsid w:val="00FE0519"/>
    <w:rsid w:val="00FE18D7"/>
    <w:rsid w:val="00FE2FD9"/>
    <w:rsid w:val="00FE31CF"/>
    <w:rsid w:val="00FE4517"/>
    <w:rsid w:val="00FE60D9"/>
    <w:rsid w:val="00FE6258"/>
    <w:rsid w:val="00FE67D5"/>
    <w:rsid w:val="00FF02C8"/>
    <w:rsid w:val="00FF030D"/>
    <w:rsid w:val="00FF343F"/>
    <w:rsid w:val="00FF4002"/>
    <w:rsid w:val="00FF402F"/>
    <w:rsid w:val="00FF441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03800"/>
  <w15:docId w15:val="{7B8F8819-5129-44BB-9AF6-8EF99929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6D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uiPriority w:val="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link w:val="Nagwek"/>
    <w:uiPriority w:val="9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"/>
    <w:link w:val="Tekstpodstawowy"/>
    <w:uiPriority w:val="99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uiPriority w:val="20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1">
    <w:name w:val="Znak Znak41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120421"/>
    <w:rPr>
      <w:i/>
      <w:iCs/>
      <w:color w:val="808080"/>
    </w:rPr>
  </w:style>
  <w:style w:type="paragraph" w:customStyle="1" w:styleId="Normalny12pt">
    <w:name w:val="Normalny + 12 pt"/>
    <w:aliases w:val="Wyjustowany,Przed:  6 pt,Normalny + Verdana,14 pt,Z lewej:  0,5 cm"/>
    <w:basedOn w:val="Normalny"/>
    <w:rsid w:val="008513E9"/>
    <w:pPr>
      <w:tabs>
        <w:tab w:val="left" w:pos="-3420"/>
      </w:tabs>
      <w:spacing w:before="120"/>
      <w:jc w:val="both"/>
    </w:pPr>
  </w:style>
  <w:style w:type="paragraph" w:customStyle="1" w:styleId="Default">
    <w:name w:val="Default"/>
    <w:rsid w:val="003F239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wykytekstZnak1">
    <w:name w:val="Zwykły tekst Znak1"/>
    <w:uiPriority w:val="99"/>
    <w:locked/>
    <w:rsid w:val="001C2925"/>
    <w:rPr>
      <w:rFonts w:ascii="Courier New" w:hAnsi="Courier New" w:cs="Times New Roman"/>
    </w:rPr>
  </w:style>
  <w:style w:type="paragraph" w:styleId="Lista3">
    <w:name w:val="List 3"/>
    <w:basedOn w:val="Normalny"/>
    <w:rsid w:val="001C2925"/>
    <w:pPr>
      <w:ind w:left="849" w:hanging="283"/>
      <w:contextualSpacing/>
    </w:pPr>
  </w:style>
  <w:style w:type="paragraph" w:styleId="Legenda">
    <w:name w:val="caption"/>
    <w:basedOn w:val="Normalny"/>
    <w:next w:val="Normalny"/>
    <w:uiPriority w:val="99"/>
    <w:qFormat/>
    <w:rsid w:val="007B14D6"/>
    <w:pPr>
      <w:spacing w:after="200"/>
    </w:pPr>
    <w:rPr>
      <w:rFonts w:ascii="Verdana" w:hAnsi="Verdana"/>
      <w:i/>
      <w:iCs/>
      <w:color w:val="1F497D"/>
      <w:sz w:val="18"/>
      <w:szCs w:val="18"/>
    </w:rPr>
  </w:style>
  <w:style w:type="paragraph" w:customStyle="1" w:styleId="Teksttreci">
    <w:name w:val="Tekst treści"/>
    <w:basedOn w:val="Normalny"/>
    <w:rsid w:val="00DB11EA"/>
    <w:pPr>
      <w:shd w:val="clear" w:color="auto" w:fill="FFFFFF"/>
      <w:spacing w:before="480" w:after="480" w:line="240" w:lineRule="atLeast"/>
      <w:ind w:hanging="460"/>
    </w:pPr>
    <w:rPr>
      <w:rFonts w:ascii="Verdana" w:eastAsia="Calibri" w:hAnsi="Verdan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F268F0"/>
  </w:style>
  <w:style w:type="paragraph" w:customStyle="1" w:styleId="Tytuspec">
    <w:name w:val="Tytuł_spec"/>
    <w:basedOn w:val="Nagwek1"/>
    <w:next w:val="Nagwek1"/>
    <w:rsid w:val="00F268F0"/>
    <w:pPr>
      <w:keepNext w:val="0"/>
      <w:spacing w:before="0" w:after="0"/>
      <w:jc w:val="left"/>
    </w:pPr>
    <w:rPr>
      <w:rFonts w:ascii="Arial" w:hAnsi="Arial"/>
      <w:bCs w:val="0"/>
      <w:sz w:val="22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BE56FE"/>
  </w:style>
  <w:style w:type="table" w:customStyle="1" w:styleId="Tabela-Siatka1">
    <w:name w:val="Tabela - Siatka1"/>
    <w:basedOn w:val="Standardowy"/>
    <w:next w:val="Tabela-Siatka"/>
    <w:uiPriority w:val="59"/>
    <w:rsid w:val="00BE56FE"/>
    <w:rPr>
      <w:rFonts w:ascii="Verdana" w:hAnsi="Verdana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BE56FE"/>
    <w:pPr>
      <w:keepLines/>
      <w:spacing w:before="480" w:after="0" w:line="276" w:lineRule="auto"/>
      <w:jc w:val="left"/>
      <w:outlineLvl w:val="9"/>
    </w:pPr>
    <w:rPr>
      <w:rFonts w:ascii="Verdana" w:hAnsi="Verdana" w:cs="Arial"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E56FE"/>
    <w:pPr>
      <w:tabs>
        <w:tab w:val="left" w:pos="426"/>
        <w:tab w:val="right" w:leader="dot" w:pos="9072"/>
      </w:tabs>
      <w:spacing w:after="200" w:line="276" w:lineRule="auto"/>
    </w:pPr>
    <w:rPr>
      <w:rFonts w:ascii="Verdana" w:eastAsia="Calibri" w:hAnsi="Verdana" w:cs="Arial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E56FE"/>
    <w:pPr>
      <w:spacing w:after="100" w:line="276" w:lineRule="auto"/>
      <w:ind w:left="220"/>
    </w:pPr>
    <w:rPr>
      <w:rFonts w:ascii="Verdana" w:hAnsi="Verdana" w:cs="Arial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BE56FE"/>
    <w:pPr>
      <w:spacing w:after="100" w:line="276" w:lineRule="auto"/>
      <w:ind w:left="440"/>
    </w:pPr>
    <w:rPr>
      <w:rFonts w:ascii="Verdana" w:hAnsi="Verdana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BE56FE"/>
    <w:rPr>
      <w:color w:val="808080"/>
    </w:rPr>
  </w:style>
  <w:style w:type="table" w:customStyle="1" w:styleId="TableGrid">
    <w:name w:val="TableGrid"/>
    <w:rsid w:val="00BE56F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jasna1">
    <w:name w:val="Siatka tabeli — jasna1"/>
    <w:basedOn w:val="Standardowy"/>
    <w:uiPriority w:val="40"/>
    <w:rsid w:val="00BE56FE"/>
    <w:rPr>
      <w:rFonts w:ascii="Verdana" w:hAnsi="Verdana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ekstost">
    <w:name w:val="tekst ost"/>
    <w:basedOn w:val="Normalny"/>
    <w:rsid w:val="00623D9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61464-18D4-4146-90D1-325C9A1D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1713</Words>
  <Characters>10282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Links>
    <vt:vector size="24" baseType="variant">
      <vt:variant>
        <vt:i4>5701641</vt:i4>
      </vt:variant>
      <vt:variant>
        <vt:i4>9</vt:i4>
      </vt:variant>
      <vt:variant>
        <vt:i4>0</vt:i4>
      </vt:variant>
      <vt:variant>
        <vt:i4>5</vt:i4>
      </vt:variant>
      <vt:variant>
        <vt:lpwstr>https://www.portalzp.pl/kody-cpv/szczegoly/bariery-ochronne-3656/</vt:lpwstr>
      </vt:variant>
      <vt:variant>
        <vt:lpwstr/>
      </vt:variant>
      <vt:variant>
        <vt:i4>5505116</vt:i4>
      </vt:variant>
      <vt:variant>
        <vt:i4>6</vt:i4>
      </vt:variant>
      <vt:variant>
        <vt:i4>0</vt:i4>
      </vt:variant>
      <vt:variant>
        <vt:i4>5</vt:i4>
      </vt:variant>
      <vt:variant>
        <vt:lpwstr>https://www.portalzp.pl/kody-cpv/szczegoly/bariery-drogowe-3650/</vt:lpwstr>
      </vt:variant>
      <vt:variant>
        <vt:lpwstr/>
      </vt:variant>
      <vt:variant>
        <vt:i4>5570650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https://www.portalzp.pl/kody-cpv/szczegoly/bariery-zderzeniowe-3649/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dc:description/>
  <cp:lastModifiedBy>Sikora Marzena</cp:lastModifiedBy>
  <cp:revision>2</cp:revision>
  <cp:lastPrinted>2018-09-06T08:48:00Z</cp:lastPrinted>
  <dcterms:created xsi:type="dcterms:W3CDTF">2026-07-17T09:17:00Z</dcterms:created>
  <dcterms:modified xsi:type="dcterms:W3CDTF">2026-07-17T09:17:00Z</dcterms:modified>
</cp:coreProperties>
</file>